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9EE" w:rsidRPr="009D43A3" w:rsidRDefault="00C637E1" w:rsidP="00BC4E85">
      <w:pPr>
        <w:spacing w:line="360" w:lineRule="auto"/>
        <w:rPr>
          <w:rFonts w:ascii="Cambria" w:hAnsi="Cambria" w:cs="Calibri"/>
          <w:b/>
          <w:sz w:val="22"/>
          <w:szCs w:val="22"/>
        </w:rPr>
      </w:pPr>
      <w:r w:rsidRPr="009D43A3">
        <w:rPr>
          <w:rFonts w:ascii="Cambria" w:hAnsi="Cambria" w:cs="Calibri"/>
          <w:b/>
          <w:sz w:val="22"/>
          <w:szCs w:val="22"/>
        </w:rPr>
        <w:t xml:space="preserve">Załącznik nr </w:t>
      </w:r>
      <w:r w:rsidR="004E062E" w:rsidRPr="009D43A3">
        <w:rPr>
          <w:rFonts w:ascii="Cambria" w:hAnsi="Cambria" w:cs="Calibri"/>
          <w:b/>
          <w:sz w:val="22"/>
          <w:szCs w:val="22"/>
        </w:rPr>
        <w:t>4</w:t>
      </w:r>
      <w:r w:rsidR="00471A90" w:rsidRPr="009D43A3">
        <w:rPr>
          <w:rFonts w:ascii="Cambria" w:hAnsi="Cambria" w:cs="Calibri"/>
          <w:b/>
          <w:sz w:val="22"/>
          <w:szCs w:val="22"/>
        </w:rPr>
        <w:t xml:space="preserve"> do SWZ</w:t>
      </w:r>
      <w:r w:rsidR="00A049EE" w:rsidRPr="009D43A3">
        <w:rPr>
          <w:rFonts w:ascii="Cambria" w:hAnsi="Cambria" w:cs="Calibri"/>
          <w:b/>
          <w:sz w:val="22"/>
          <w:szCs w:val="22"/>
        </w:rPr>
        <w:t xml:space="preserve"> </w:t>
      </w:r>
    </w:p>
    <w:p w:rsidR="0076673C" w:rsidRPr="00756AE3" w:rsidRDefault="00C243C7" w:rsidP="00BC4E85">
      <w:pPr>
        <w:spacing w:line="360" w:lineRule="auto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DZ.271.</w:t>
      </w:r>
      <w:r w:rsidR="0076673C">
        <w:rPr>
          <w:rFonts w:ascii="Cambria" w:hAnsi="Cambria" w:cs="Calibri"/>
          <w:b/>
          <w:sz w:val="22"/>
          <w:szCs w:val="22"/>
        </w:rPr>
        <w:t>34</w:t>
      </w:r>
      <w:r w:rsidR="009F16A0">
        <w:rPr>
          <w:rFonts w:ascii="Cambria" w:hAnsi="Cambria" w:cs="Calibri"/>
          <w:b/>
          <w:sz w:val="22"/>
          <w:szCs w:val="22"/>
        </w:rPr>
        <w:t>.</w:t>
      </w:r>
      <w:r w:rsidR="0076673C">
        <w:rPr>
          <w:rFonts w:ascii="Cambria" w:hAnsi="Cambria" w:cs="Calibri"/>
          <w:b/>
          <w:sz w:val="22"/>
          <w:szCs w:val="22"/>
        </w:rPr>
        <w:t>2026</w:t>
      </w:r>
      <w:r w:rsidR="00756AE3">
        <w:rPr>
          <w:rFonts w:ascii="Cambria" w:hAnsi="Cambria" w:cs="Calibri"/>
          <w:b/>
          <w:sz w:val="22"/>
          <w:szCs w:val="22"/>
        </w:rPr>
        <w:t xml:space="preserve"> - </w:t>
      </w:r>
      <w:r w:rsidR="00775335" w:rsidRPr="009D43A3">
        <w:rPr>
          <w:rFonts w:ascii="Cambria" w:hAnsi="Cambria" w:cs="Arial"/>
          <w:b/>
          <w:spacing w:val="4"/>
          <w:sz w:val="22"/>
          <w:szCs w:val="22"/>
        </w:rPr>
        <w:t xml:space="preserve">Formularz ofertowo </w:t>
      </w:r>
      <w:r w:rsidR="00EE61BF" w:rsidRPr="009D43A3">
        <w:rPr>
          <w:rFonts w:ascii="Cambria" w:hAnsi="Cambria" w:cs="Arial"/>
          <w:b/>
          <w:spacing w:val="4"/>
          <w:sz w:val="22"/>
          <w:szCs w:val="22"/>
        </w:rPr>
        <w:t>–</w:t>
      </w:r>
      <w:r w:rsidR="00775335" w:rsidRPr="009D43A3">
        <w:rPr>
          <w:rFonts w:ascii="Cambria" w:hAnsi="Cambria" w:cs="Arial"/>
          <w:b/>
          <w:spacing w:val="4"/>
          <w:sz w:val="22"/>
          <w:szCs w:val="22"/>
        </w:rPr>
        <w:t xml:space="preserve"> cenowy</w:t>
      </w:r>
    </w:p>
    <w:p w:rsidR="00756AE3" w:rsidRDefault="00756AE3" w:rsidP="00BC4E85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</w:p>
    <w:p w:rsidR="0076673C" w:rsidRPr="009D43A3" w:rsidRDefault="0076673C" w:rsidP="00BC4E85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  <w:r>
        <w:rPr>
          <w:rFonts w:ascii="Cambria" w:hAnsi="Cambria" w:cs="Arial"/>
          <w:b/>
          <w:spacing w:val="4"/>
          <w:sz w:val="22"/>
          <w:szCs w:val="22"/>
        </w:rPr>
        <w:t>Wykonawca:</w:t>
      </w:r>
    </w:p>
    <w:tbl>
      <w:tblPr>
        <w:tblStyle w:val="Tabela-Siatka1"/>
        <w:tblW w:w="9577" w:type="dxa"/>
        <w:tblLook w:val="04A0" w:firstRow="1" w:lastRow="0" w:firstColumn="1" w:lastColumn="0" w:noHBand="0" w:noVBand="1"/>
      </w:tblPr>
      <w:tblGrid>
        <w:gridCol w:w="3397"/>
        <w:gridCol w:w="6180"/>
      </w:tblGrid>
      <w:tr w:rsidR="0076673C" w:rsidRPr="0076673C" w:rsidTr="0076673C">
        <w:trPr>
          <w:trHeight w:val="35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6673C">
              <w:rPr>
                <w:rFonts w:asciiTheme="minorHAnsi" w:hAnsiTheme="minorHAnsi" w:cstheme="minorHAnsi"/>
                <w:sz w:val="22"/>
              </w:rPr>
              <w:t>Pełna nazwa/firma: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76673C" w:rsidRPr="0076673C" w:rsidTr="0076673C">
        <w:trPr>
          <w:trHeight w:val="35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3C" w:rsidRPr="0076673C" w:rsidRDefault="0076673C" w:rsidP="00BC4E85">
            <w:pPr>
              <w:tabs>
                <w:tab w:val="left" w:pos="1095"/>
              </w:tabs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6673C">
              <w:rPr>
                <w:rFonts w:asciiTheme="minorHAnsi" w:hAnsiTheme="minorHAnsi" w:cstheme="minorHAnsi"/>
                <w:sz w:val="22"/>
              </w:rPr>
              <w:t>Adres: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76673C" w:rsidRPr="0076673C" w:rsidTr="0076673C">
        <w:trPr>
          <w:trHeight w:val="35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NIP</w:t>
            </w:r>
            <w:r w:rsidRPr="0076673C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76673C" w:rsidRPr="0076673C" w:rsidTr="0076673C">
        <w:trPr>
          <w:trHeight w:val="35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6673C">
              <w:rPr>
                <w:rFonts w:asciiTheme="minorHAnsi" w:hAnsiTheme="minorHAnsi" w:cstheme="minorHAnsi"/>
                <w:sz w:val="22"/>
              </w:rPr>
              <w:t>KRS/</w:t>
            </w:r>
            <w:proofErr w:type="spellStart"/>
            <w:r w:rsidRPr="0076673C">
              <w:rPr>
                <w:rFonts w:asciiTheme="minorHAnsi" w:hAnsiTheme="minorHAnsi" w:cstheme="minorHAnsi"/>
                <w:sz w:val="22"/>
              </w:rPr>
              <w:t>CEiDG</w:t>
            </w:r>
            <w:proofErr w:type="spellEnd"/>
            <w:r w:rsidRPr="0076673C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756AE3" w:rsidRPr="0076673C" w:rsidTr="0076673C">
        <w:trPr>
          <w:trHeight w:val="35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E3" w:rsidRPr="0076673C" w:rsidRDefault="00756AE3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Tel.: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E3" w:rsidRPr="0076673C" w:rsidRDefault="00756AE3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76673C" w:rsidRPr="0076673C" w:rsidTr="0076673C">
        <w:trPr>
          <w:trHeight w:val="7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6673C">
              <w:rPr>
                <w:rFonts w:asciiTheme="minorHAnsi" w:hAnsiTheme="minorHAnsi" w:cstheme="minorHAnsi"/>
                <w:sz w:val="22"/>
              </w:rPr>
              <w:t xml:space="preserve">Reprezentacja Wykonawcy: </w:t>
            </w:r>
          </w:p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6673C">
              <w:rPr>
                <w:rFonts w:asciiTheme="minorHAnsi" w:hAnsiTheme="minorHAnsi" w:cstheme="minorHAnsi"/>
                <w:sz w:val="22"/>
              </w:rPr>
              <w:t>(imię, nazwisko, funkcja/podstawa do reprezentacji)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3C" w:rsidRPr="0076673C" w:rsidRDefault="0076673C" w:rsidP="00BC4E85">
            <w:pPr>
              <w:spacing w:line="360" w:lineRule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BC4E85" w:rsidRDefault="00BC4E85" w:rsidP="00BC4E85">
      <w:pPr>
        <w:pStyle w:val="Akapitzlist"/>
        <w:widowControl w:val="0"/>
        <w:suppressAutoHyphens/>
        <w:spacing w:line="360" w:lineRule="auto"/>
        <w:rPr>
          <w:rFonts w:ascii="Cambria" w:hAnsi="Cambria"/>
          <w:sz w:val="20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7231"/>
        <w:gridCol w:w="2096"/>
      </w:tblGrid>
      <w:tr w:rsidR="00BC4E85" w:rsidRPr="00C243C7" w:rsidTr="00BC4E85">
        <w:trPr>
          <w:trHeight w:val="489"/>
        </w:trPr>
        <w:tc>
          <w:tcPr>
            <w:tcW w:w="284" w:type="pct"/>
            <w:shd w:val="clear" w:color="auto" w:fill="D9D9D9"/>
          </w:tcPr>
          <w:p w:rsidR="00BC4E85" w:rsidRPr="009F16A0" w:rsidRDefault="00BC4E85" w:rsidP="00BC4E85">
            <w:pPr>
              <w:spacing w:line="360" w:lineRule="auto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3656" w:type="pct"/>
            <w:shd w:val="clear" w:color="auto" w:fill="D9D9D9"/>
            <w:vAlign w:val="center"/>
            <w:hideMark/>
          </w:tcPr>
          <w:p w:rsidR="00BC4E85" w:rsidRPr="009F16A0" w:rsidRDefault="00BC4E85" w:rsidP="00BC4E85">
            <w:pPr>
              <w:spacing w:line="360" w:lineRule="auto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Nazwa </w:t>
            </w: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zadania</w:t>
            </w:r>
          </w:p>
        </w:tc>
        <w:tc>
          <w:tcPr>
            <w:tcW w:w="1060" w:type="pct"/>
            <w:shd w:val="clear" w:color="auto" w:fill="D9D9D9"/>
            <w:vAlign w:val="center"/>
          </w:tcPr>
          <w:p w:rsidR="00BC4E85" w:rsidRDefault="00BC4E85" w:rsidP="00BC4E85">
            <w:pPr>
              <w:spacing w:line="360" w:lineRule="auto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>CENA</w:t>
            </w:r>
          </w:p>
          <w:p w:rsidR="00BC4E85" w:rsidRPr="009F16A0" w:rsidRDefault="00BC4E85" w:rsidP="00BC4E85">
            <w:pPr>
              <w:spacing w:line="360" w:lineRule="auto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brutto</w:t>
            </w: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>, zł)</w:t>
            </w:r>
          </w:p>
        </w:tc>
      </w:tr>
      <w:tr w:rsidR="00BC4E85" w:rsidRPr="00C243C7" w:rsidTr="00BC4E85">
        <w:trPr>
          <w:trHeight w:val="722"/>
        </w:trPr>
        <w:tc>
          <w:tcPr>
            <w:tcW w:w="3940" w:type="pct"/>
            <w:gridSpan w:val="2"/>
            <w:shd w:val="clear" w:color="FFFFCC" w:fill="FFFFFF"/>
          </w:tcPr>
          <w:p w:rsidR="00BC4E85" w:rsidRPr="0076673C" w:rsidRDefault="00BC4E85" w:rsidP="00BC4E85">
            <w:pPr>
              <w:spacing w:line="360" w:lineRule="auto"/>
              <w:rPr>
                <w:rFonts w:ascii="Cambria" w:hAnsi="Cambria" w:cs="Calibri"/>
                <w:bCs/>
                <w:sz w:val="22"/>
                <w:szCs w:val="22"/>
              </w:rPr>
            </w:pPr>
            <w:r w:rsidRPr="0076673C">
              <w:rPr>
                <w:rFonts w:ascii="Cambria" w:eastAsia="Arial Unicode MS" w:hAnsi="Cambria" w:cs="Calibri"/>
                <w:kern w:val="3"/>
                <w:sz w:val="22"/>
                <w:szCs w:val="21"/>
                <w:lang w:eastAsia="hi-IN" w:bidi="hi-IN"/>
              </w:rPr>
              <w:t>Wymiana poszycia dachowego budynku M6 Krakowskiego Szpitala Specjalistycznego im. św. Jana Pawła II</w:t>
            </w:r>
            <w:r>
              <w:rPr>
                <w:rFonts w:ascii="Cambria" w:eastAsia="Arial Unicode MS" w:hAnsi="Cambria" w:cs="Calibri"/>
                <w:kern w:val="3"/>
                <w:sz w:val="22"/>
                <w:szCs w:val="21"/>
                <w:lang w:eastAsia="hi-IN" w:bidi="hi-IN"/>
              </w:rPr>
              <w:t xml:space="preserve"> przy ulicy Prądnickiej 80, 31-202 Kraków</w:t>
            </w:r>
          </w:p>
        </w:tc>
        <w:tc>
          <w:tcPr>
            <w:tcW w:w="1060" w:type="pct"/>
            <w:shd w:val="clear" w:color="FFFFCC" w:fill="FFFFFF"/>
            <w:vAlign w:val="center"/>
          </w:tcPr>
          <w:p w:rsidR="00BC4E85" w:rsidRPr="009F16A0" w:rsidRDefault="00BC4E85" w:rsidP="00BC4E85">
            <w:pPr>
              <w:spacing w:line="360" w:lineRule="auto"/>
              <w:jc w:val="right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</w:tbl>
    <w:p w:rsidR="00BC4E85" w:rsidRDefault="00BC4E85" w:rsidP="00BC4E85">
      <w:pPr>
        <w:pStyle w:val="Akapitzlist"/>
        <w:widowControl w:val="0"/>
        <w:spacing w:line="360" w:lineRule="auto"/>
        <w:ind w:left="1080"/>
        <w:jc w:val="both"/>
        <w:textAlignment w:val="baseline"/>
        <w:rPr>
          <w:rFonts w:ascii="Cambria" w:hAnsi="Cambria"/>
          <w:sz w:val="20"/>
          <w:szCs w:val="22"/>
          <w:lang w:eastAsia="en-US"/>
        </w:rPr>
      </w:pPr>
    </w:p>
    <w:p w:rsidR="00E446B5" w:rsidRPr="00BC4E85" w:rsidRDefault="00E446B5" w:rsidP="00BC4E85">
      <w:pPr>
        <w:pStyle w:val="Akapitzlist"/>
        <w:widowControl w:val="0"/>
        <w:numPr>
          <w:ilvl w:val="0"/>
          <w:numId w:val="4"/>
        </w:numPr>
        <w:spacing w:line="360" w:lineRule="auto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  <w:r w:rsidRPr="00BC4E8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Poniżej proszę określić </w:t>
      </w:r>
      <w:r w:rsidR="00BC4E8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>oferowany</w:t>
      </w:r>
      <w:r w:rsidRPr="00BC4E8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 okres gwarancji na wykonane roboty oraz zamontowane urządzenia: </w:t>
      </w:r>
    </w:p>
    <w:p w:rsidR="00E446B5" w:rsidRPr="00E446B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hAnsi="Cambria"/>
          <w:sz w:val="22"/>
          <w:szCs w:val="22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09258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6B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60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miesięcy – 0 pkt</w:t>
      </w:r>
      <w:r w:rsidR="0076673C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.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E446B5" w:rsidRPr="00E446B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eastAsia="Calibri" w:hAnsi="Cambri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470322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6B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72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miesiąc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 </w:t>
      </w:r>
      <w:r w:rsidR="0076673C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10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</w:t>
      </w:r>
      <w:r w:rsidR="0076673C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.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E446B5" w:rsidRPr="00E446B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981413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6B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84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miesiąc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 </w:t>
      </w:r>
      <w:r w:rsidR="0076673C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20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pkt. </w:t>
      </w:r>
    </w:p>
    <w:p w:rsidR="00E446B5" w:rsidRPr="00E446B5" w:rsidRDefault="00E446B5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hAnsi="Cambria"/>
          <w:sz w:val="22"/>
          <w:szCs w:val="22"/>
        </w:rPr>
      </w:pPr>
    </w:p>
    <w:p w:rsidR="00E446B5" w:rsidRDefault="00E446B5" w:rsidP="00BC4E85">
      <w:pPr>
        <w:autoSpaceDE w:val="0"/>
        <w:spacing w:line="360" w:lineRule="auto"/>
        <w:jc w:val="both"/>
        <w:rPr>
          <w:rFonts w:ascii="Cambria" w:eastAsia="SimSun" w:hAnsi="Cambria" w:cs="Verdana"/>
          <w:color w:val="000000"/>
          <w:sz w:val="22"/>
          <w:szCs w:val="22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Zamawiający żąda pod rygorem odrzucenia oferty określenia </w:t>
      </w:r>
      <w:r w:rsidR="00BC4E85">
        <w:rPr>
          <w:rFonts w:ascii="Cambria" w:eastAsia="SimSun" w:hAnsi="Cambria" w:cs="Verdana"/>
          <w:color w:val="000000"/>
          <w:sz w:val="22"/>
          <w:szCs w:val="22"/>
        </w:rPr>
        <w:t>oferowanego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 okresu gwarancji na wykonane roboty oraz zamontowane urządzenia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 xml:space="preserve"> 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(punktacja w 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>pkt. 21 SWZ)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. </w:t>
      </w:r>
    </w:p>
    <w:p w:rsidR="0076673C" w:rsidRPr="00BC4E85" w:rsidRDefault="0076673C" w:rsidP="00BC4E85">
      <w:pPr>
        <w:autoSpaceDE w:val="0"/>
        <w:spacing w:line="360" w:lineRule="auto"/>
        <w:jc w:val="both"/>
        <w:rPr>
          <w:rFonts w:ascii="Cambria" w:eastAsia="SimSun" w:hAnsi="Cambria" w:cs="Verdana"/>
          <w:b/>
          <w:color w:val="000000"/>
          <w:sz w:val="22"/>
          <w:szCs w:val="22"/>
        </w:rPr>
      </w:pPr>
      <w:r w:rsidRPr="0076673C">
        <w:rPr>
          <w:rFonts w:ascii="Cambria" w:eastAsia="SimSun" w:hAnsi="Cambria" w:cs="Verdana"/>
          <w:b/>
          <w:color w:val="000000"/>
          <w:sz w:val="22"/>
          <w:szCs w:val="22"/>
        </w:rPr>
        <w:t xml:space="preserve">Najkrótszy dopuszczalny przez Zamawiającego okres gwarancji, jaki może zostać zaoferowany przez Wykonawcę na wykonane roboty oraz zamontowane urządzenia wynosi 60 miesięcy. </w:t>
      </w:r>
      <w:r>
        <w:rPr>
          <w:rFonts w:ascii="Cambria" w:eastAsia="SimSun" w:hAnsi="Cambria" w:cs="Verdana"/>
          <w:color w:val="000000"/>
          <w:sz w:val="22"/>
          <w:szCs w:val="22"/>
        </w:rPr>
        <w:t xml:space="preserve">Zaoferowanie </w:t>
      </w:r>
      <w:r w:rsidRPr="0076673C">
        <w:rPr>
          <w:rFonts w:ascii="Cambria" w:eastAsia="SimSun" w:hAnsi="Cambria" w:cs="Verdana"/>
          <w:color w:val="000000"/>
          <w:sz w:val="22"/>
          <w:szCs w:val="22"/>
        </w:rPr>
        <w:t>czasu gwarancji poniżej 60 miesięcy, zaznaczenie więcej niż jednej pozycji dla powyższego kryterium, a także brak takiego zaznaczenia będzie skutkowało odrzuceniem oferty Wykonawcy.</w:t>
      </w:r>
    </w:p>
    <w:p w:rsidR="0076673C" w:rsidRDefault="0076673C" w:rsidP="00BC4E85">
      <w:pPr>
        <w:autoSpaceDE w:val="0"/>
        <w:spacing w:line="360" w:lineRule="auto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BC4E85" w:rsidRPr="00BC4E85" w:rsidRDefault="00BC4E85" w:rsidP="00BC4E85">
      <w:pPr>
        <w:pStyle w:val="Akapitzlist"/>
        <w:widowControl w:val="0"/>
        <w:numPr>
          <w:ilvl w:val="0"/>
          <w:numId w:val="4"/>
        </w:numPr>
        <w:spacing w:line="360" w:lineRule="auto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  <w:r w:rsidRPr="00BC4E8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Poniżej proszę określić </w:t>
      </w:r>
      <w:r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>oferowany</w:t>
      </w:r>
      <w:r w:rsidRPr="00BC4E8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 </w:t>
      </w:r>
      <w:r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>termin realizacji zadania:</w:t>
      </w:r>
    </w:p>
    <w:p w:rsidR="00BC4E85" w:rsidRPr="00E446B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hAnsi="Cambria"/>
          <w:sz w:val="22"/>
          <w:szCs w:val="22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-1528936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E8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4 miesiące na realizację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20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.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BC4E85" w:rsidRPr="00E446B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eastAsia="Calibri" w:hAnsi="Cambri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-1110660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E8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6 miesięcy na realizację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 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10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.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BC4E85" w:rsidRDefault="00756AE3" w:rsidP="00BC4E85">
      <w:pPr>
        <w:widowControl w:val="0"/>
        <w:spacing w:line="360" w:lineRule="auto"/>
        <w:ind w:left="720"/>
        <w:jc w:val="both"/>
        <w:textAlignment w:val="baseline"/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531849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E85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8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miesięcy na realizację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 </w:t>
      </w:r>
      <w:r w:rsidR="00BC4E8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0</w:t>
      </w:r>
      <w:r w:rsidR="00BC4E8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pkt. </w:t>
      </w:r>
    </w:p>
    <w:p w:rsidR="00BC4E85" w:rsidRPr="00BC4E85" w:rsidRDefault="00BC4E85" w:rsidP="00BC4E85">
      <w:pPr>
        <w:autoSpaceDE w:val="0"/>
        <w:spacing w:line="360" w:lineRule="auto"/>
        <w:jc w:val="both"/>
        <w:rPr>
          <w:rFonts w:ascii="Cambria" w:eastAsia="SimSun" w:hAnsi="Cambria" w:cs="Verdana"/>
          <w:color w:val="000000"/>
          <w:sz w:val="22"/>
          <w:szCs w:val="22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lastRenderedPageBreak/>
        <w:t xml:space="preserve">Zamawiający żąda pod rygorem odrzucenia oferty określenia </w:t>
      </w:r>
      <w:r>
        <w:rPr>
          <w:rFonts w:ascii="Cambria" w:eastAsia="SimSun" w:hAnsi="Cambria" w:cs="Verdana"/>
          <w:color w:val="000000"/>
          <w:sz w:val="22"/>
          <w:szCs w:val="22"/>
        </w:rPr>
        <w:t>oferowanego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 okresu gwarancji na wykonane roboty oraz zamontowane urządzenia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 xml:space="preserve"> 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(punktacja w 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>pkt. 21 SWZ)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. </w:t>
      </w:r>
    </w:p>
    <w:p w:rsidR="00BC4E85" w:rsidRPr="00BC4E85" w:rsidRDefault="00BC4E85" w:rsidP="00BC4E85">
      <w:pPr>
        <w:widowControl w:val="0"/>
        <w:suppressAutoHyphens/>
        <w:spacing w:line="360" w:lineRule="auto"/>
        <w:jc w:val="both"/>
        <w:rPr>
          <w:rFonts w:ascii="Cambria" w:eastAsia="Andale Sans UI" w:hAnsi="Cambria"/>
          <w:b/>
          <w:kern w:val="1"/>
          <w:sz w:val="22"/>
          <w:szCs w:val="22"/>
        </w:rPr>
      </w:pPr>
      <w:r w:rsidRPr="00BC4E85">
        <w:rPr>
          <w:rFonts w:ascii="Cambria" w:eastAsia="Andale Sans UI" w:hAnsi="Cambria"/>
          <w:b/>
          <w:kern w:val="1"/>
          <w:sz w:val="22"/>
          <w:szCs w:val="22"/>
        </w:rPr>
        <w:t xml:space="preserve">Najdłuższy dopuszczalny przez Zamawiającego termin realizacji zadania, jaki może zostać zaoferowany przez Wykonawcę wynosi 8 miesięcy. </w:t>
      </w:r>
      <w:r w:rsidRPr="00BC4E85">
        <w:rPr>
          <w:rFonts w:ascii="Cambria" w:eastAsia="Andale Sans UI" w:hAnsi="Cambria"/>
          <w:kern w:val="1"/>
          <w:sz w:val="22"/>
          <w:szCs w:val="22"/>
        </w:rPr>
        <w:t>Zaoferowanie terminu realizacji zadania powyżej 8 miesięcy, zaznaczenie więcej niż jednej pozycji dla powyższego kryterium, a także brak takiego zaznaczenia będzie skutkowało odrzuceniem oferty Wykonawcy.</w:t>
      </w:r>
    </w:p>
    <w:p w:rsidR="00BC4E85" w:rsidRPr="00BC4E85" w:rsidRDefault="00BC4E85" w:rsidP="00BC4E85">
      <w:pPr>
        <w:autoSpaceDE w:val="0"/>
        <w:spacing w:line="360" w:lineRule="auto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BC4E85">
      <w:pPr>
        <w:spacing w:line="360" w:lineRule="auto"/>
        <w:rPr>
          <w:rFonts w:ascii="Cambria" w:hAnsi="Cambria" w:cs="Calibri"/>
          <w:bCs/>
          <w:sz w:val="22"/>
          <w:szCs w:val="22"/>
        </w:rPr>
      </w:pPr>
      <w:r w:rsidRPr="009D43A3">
        <w:rPr>
          <w:rFonts w:ascii="Cambria" w:hAnsi="Cambria" w:cs="Calibri"/>
          <w:b/>
          <w:bCs/>
          <w:sz w:val="22"/>
          <w:szCs w:val="22"/>
        </w:rPr>
        <w:t>Uwaga:</w:t>
      </w:r>
      <w:r w:rsidRPr="009D43A3">
        <w:rPr>
          <w:rFonts w:ascii="Cambria" w:hAnsi="Cambria" w:cs="Calibri"/>
          <w:bCs/>
          <w:sz w:val="22"/>
          <w:szCs w:val="22"/>
        </w:rPr>
        <w:t xml:space="preserve"> Zamawiający żąda wskazania przez wykonawcę części zamówienia, których wykonanie zamierza powierzyć podwykonawcom i podania przez wykonawcę firm podwykonawców</w:t>
      </w:r>
    </w:p>
    <w:p w:rsidR="00E446B5" w:rsidRPr="009D43A3" w:rsidRDefault="00E446B5" w:rsidP="00BC4E85">
      <w:pPr>
        <w:spacing w:line="360" w:lineRule="auto"/>
        <w:rPr>
          <w:rFonts w:ascii="Cambria" w:hAnsi="Cambria" w:cs="Calibri"/>
          <w:bCs/>
          <w:sz w:val="22"/>
          <w:szCs w:val="22"/>
        </w:rPr>
      </w:pP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066"/>
      </w:tblGrid>
      <w:tr w:rsidR="00E446B5" w:rsidRPr="009D43A3" w:rsidTr="0078327B">
        <w:trPr>
          <w:trHeight w:hRule="exact" w:val="821"/>
          <w:jc w:val="center"/>
        </w:trPr>
        <w:tc>
          <w:tcPr>
            <w:tcW w:w="2473" w:type="pct"/>
            <w:shd w:val="clear" w:color="auto" w:fill="D9D9D9"/>
            <w:vAlign w:val="center"/>
          </w:tcPr>
          <w:p w:rsidR="00E446B5" w:rsidRPr="009D43A3" w:rsidRDefault="00E446B5" w:rsidP="00BC4E85">
            <w:pPr>
              <w:spacing w:line="360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Następującą część zamówienia zamierzam powierzyć podwykonawcy:</w:t>
            </w:r>
          </w:p>
        </w:tc>
        <w:tc>
          <w:tcPr>
            <w:tcW w:w="2527" w:type="pct"/>
            <w:shd w:val="clear" w:color="auto" w:fill="D9D9D9"/>
            <w:vAlign w:val="center"/>
          </w:tcPr>
          <w:p w:rsidR="00E446B5" w:rsidRPr="009D43A3" w:rsidRDefault="00E446B5" w:rsidP="00BC4E85">
            <w:pPr>
              <w:spacing w:line="360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Nazwy firm podwykonawców:</w:t>
            </w:r>
          </w:p>
        </w:tc>
      </w:tr>
      <w:tr w:rsidR="00E446B5" w:rsidRPr="009D43A3" w:rsidTr="00E446B5">
        <w:trPr>
          <w:trHeight w:val="543"/>
          <w:jc w:val="center"/>
        </w:trPr>
        <w:tc>
          <w:tcPr>
            <w:tcW w:w="2473" w:type="pct"/>
            <w:shd w:val="clear" w:color="auto" w:fill="auto"/>
          </w:tcPr>
          <w:p w:rsidR="00E446B5" w:rsidRPr="009D43A3" w:rsidRDefault="00E446B5" w:rsidP="00BC4E85">
            <w:pPr>
              <w:spacing w:line="360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527" w:type="pct"/>
            <w:shd w:val="clear" w:color="auto" w:fill="auto"/>
          </w:tcPr>
          <w:p w:rsidR="00E446B5" w:rsidRPr="009D43A3" w:rsidRDefault="00E446B5" w:rsidP="00BC4E85">
            <w:pPr>
              <w:spacing w:line="360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E446B5" w:rsidRPr="009D43A3" w:rsidRDefault="00E446B5" w:rsidP="00BC4E8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9D43A3" w:rsidRDefault="00E446B5" w:rsidP="00BC4E8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 xml:space="preserve">W przypadku braku takiego wskazania Zamawiający uzna, iż Wykonawca będzie realizował zamówienie bez udziału Podwykonawców  </w:t>
      </w:r>
    </w:p>
    <w:p w:rsidR="00E446B5" w:rsidRPr="009D43A3" w:rsidRDefault="00E446B5" w:rsidP="00BC4E8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9D43A3" w:rsidRDefault="00E446B5" w:rsidP="00BC4E8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>Oświadczam, że wypełniłem obowiązki informacyjne przewidziane w art. 13 lub art. 14 RODO</w:t>
      </w:r>
      <w:r w:rsidRPr="009D43A3">
        <w:rPr>
          <w:rFonts w:ascii="Cambria" w:hAnsi="Cambria" w:cs="Calibri"/>
          <w:sz w:val="22"/>
          <w:szCs w:val="22"/>
          <w:vertAlign w:val="superscript"/>
        </w:rPr>
        <w:t>1)</w:t>
      </w:r>
      <w:r w:rsidRPr="009D43A3">
        <w:rPr>
          <w:rFonts w:ascii="Cambria" w:hAnsi="Cambria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E446B5" w:rsidRPr="009D43A3" w:rsidRDefault="00E446B5" w:rsidP="00BC4E8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45431E" w:rsidRDefault="00E446B5" w:rsidP="00BC4E85">
      <w:pPr>
        <w:spacing w:line="360" w:lineRule="auto"/>
        <w:rPr>
          <w:rFonts w:ascii="Cambria" w:hAnsi="Cambria" w:cs="Calibri"/>
          <w:sz w:val="20"/>
          <w:szCs w:val="22"/>
          <w:lang w:eastAsia="en-US"/>
        </w:rPr>
      </w:pPr>
      <w:r w:rsidRPr="0045431E">
        <w:rPr>
          <w:rFonts w:ascii="Cambria" w:hAnsi="Cambria" w:cs="Calibri"/>
          <w:sz w:val="20"/>
          <w:szCs w:val="22"/>
          <w:vertAlign w:val="superscript"/>
          <w:lang w:eastAsia="en-US"/>
        </w:rPr>
        <w:t xml:space="preserve">1) </w:t>
      </w:r>
      <w:r w:rsidRPr="0045431E">
        <w:rPr>
          <w:rFonts w:ascii="Cambria" w:hAnsi="Cambria" w:cs="Calibri"/>
          <w:sz w:val="20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45431E">
        <w:rPr>
          <w:rFonts w:ascii="Cambria" w:hAnsi="Cambria" w:cs="Calibri"/>
          <w:sz w:val="20"/>
          <w:szCs w:val="22"/>
          <w:lang w:eastAsia="en-US"/>
        </w:rPr>
        <w:t>str</w:t>
      </w:r>
      <w:proofErr w:type="gramEnd"/>
      <w:r w:rsidRPr="0045431E">
        <w:rPr>
          <w:rFonts w:ascii="Cambria" w:hAnsi="Cambria" w:cs="Calibri"/>
          <w:sz w:val="20"/>
          <w:szCs w:val="22"/>
          <w:lang w:eastAsia="en-US"/>
        </w:rPr>
        <w:t xml:space="preserve">. 1). </w:t>
      </w:r>
    </w:p>
    <w:p w:rsidR="00E446B5" w:rsidRPr="0045431E" w:rsidRDefault="00E446B5" w:rsidP="00BC4E85">
      <w:pPr>
        <w:spacing w:line="360" w:lineRule="auto"/>
        <w:ind w:left="142" w:hanging="142"/>
        <w:rPr>
          <w:rFonts w:ascii="Cambria" w:hAnsi="Cambria" w:cs="Calibri"/>
          <w:sz w:val="20"/>
          <w:szCs w:val="22"/>
        </w:rPr>
      </w:pPr>
      <w:r w:rsidRPr="0045431E">
        <w:rPr>
          <w:rFonts w:ascii="Cambria" w:hAnsi="Cambria" w:cs="Calibri"/>
          <w:sz w:val="20"/>
          <w:szCs w:val="22"/>
        </w:rPr>
        <w:t xml:space="preserve">* W </w:t>
      </w:r>
      <w:proofErr w:type="gramStart"/>
      <w:r w:rsidRPr="0045431E">
        <w:rPr>
          <w:rFonts w:ascii="Cambria" w:hAnsi="Cambria" w:cs="Calibri"/>
          <w:sz w:val="20"/>
          <w:szCs w:val="22"/>
        </w:rPr>
        <w:t>przypadku gdy</w:t>
      </w:r>
      <w:proofErr w:type="gramEnd"/>
      <w:r w:rsidRPr="0045431E">
        <w:rPr>
          <w:rFonts w:ascii="Cambria" w:hAnsi="Cambria" w:cs="Calibri"/>
          <w:sz w:val="20"/>
          <w:szCs w:val="22"/>
        </w:rPr>
        <w:t xml:space="preserve"> wykonawca nie przek</w:t>
      </w:r>
      <w:bookmarkStart w:id="0" w:name="_GoBack"/>
      <w:bookmarkEnd w:id="0"/>
      <w:r w:rsidRPr="0045431E">
        <w:rPr>
          <w:rFonts w:ascii="Cambria" w:hAnsi="Cambria" w:cs="Calibri"/>
          <w:sz w:val="20"/>
          <w:szCs w:val="22"/>
        </w:rPr>
        <w:t>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9F16A0" w:rsidRDefault="009F16A0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BC4E8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sectPr w:rsidR="00E446B5" w:rsidSect="00B06374">
      <w:headerReference w:type="default" r:id="rId8"/>
      <w:footerReference w:type="even" r:id="rId9"/>
      <w:pgSz w:w="11906" w:h="16838"/>
      <w:pgMar w:top="962" w:right="567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41" w:rsidRDefault="00146341">
      <w:r>
        <w:separator/>
      </w:r>
    </w:p>
  </w:endnote>
  <w:endnote w:type="continuationSeparator" w:id="0">
    <w:p w:rsidR="00146341" w:rsidRDefault="0014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MS Gothic"/>
    <w:charset w:val="80"/>
    <w:family w:val="roman"/>
    <w:pitch w:val="variable"/>
  </w:font>
  <w:font w:name="Lohit Hindi">
    <w:charset w:val="80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683" w:rsidRPr="002B51D6" w:rsidRDefault="00663683" w:rsidP="00B81109">
    <w:pPr>
      <w:pStyle w:val="Stopka"/>
      <w:framePr w:wrap="around" w:vAnchor="text" w:hAnchor="margin" w:xAlign="center" w:y="1"/>
      <w:rPr>
        <w:rStyle w:val="Numerstrony"/>
      </w:rPr>
    </w:pPr>
    <w:r w:rsidRPr="002B51D6">
      <w:rPr>
        <w:rStyle w:val="Numerstrony"/>
      </w:rPr>
      <w:fldChar w:fldCharType="begin"/>
    </w:r>
    <w:r w:rsidRPr="002B51D6">
      <w:rPr>
        <w:rStyle w:val="Numerstrony"/>
      </w:rPr>
      <w:instrText xml:space="preserve">PAGE  </w:instrText>
    </w:r>
    <w:r w:rsidRPr="002B51D6">
      <w:rPr>
        <w:rStyle w:val="Numerstrony"/>
      </w:rPr>
      <w:fldChar w:fldCharType="end"/>
    </w:r>
  </w:p>
  <w:p w:rsidR="00663683" w:rsidRDefault="00663683" w:rsidP="00B81109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41" w:rsidRDefault="00146341">
      <w:r>
        <w:separator/>
      </w:r>
    </w:p>
  </w:footnote>
  <w:footnote w:type="continuationSeparator" w:id="0">
    <w:p w:rsidR="00146341" w:rsidRDefault="0014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3C" w:rsidRPr="0076673C" w:rsidRDefault="0076673C" w:rsidP="0076673C">
    <w:pPr>
      <w:tabs>
        <w:tab w:val="center" w:pos="4536"/>
        <w:tab w:val="right" w:pos="9072"/>
      </w:tabs>
      <w:rPr>
        <w:rFonts w:ascii="Cambria" w:eastAsiaTheme="minorHAnsi" w:hAnsi="Cambria" w:cstheme="minorBidi"/>
        <w:i/>
        <w:sz w:val="18"/>
        <w:szCs w:val="18"/>
        <w:lang w:eastAsia="en-US"/>
      </w:rPr>
    </w:pPr>
    <w:r w:rsidRPr="0076673C">
      <w:rPr>
        <w:rFonts w:ascii="Cambria" w:eastAsiaTheme="minorHAnsi" w:hAnsi="Cambria" w:cstheme="minorBidi"/>
        <w:i/>
        <w:sz w:val="18"/>
        <w:szCs w:val="18"/>
        <w:lang w:eastAsia="en-US"/>
      </w:rPr>
      <w:t xml:space="preserve">Krakowski Szpital Specjalistyczny im. św. Jana Pawła </w:t>
    </w:r>
    <w:proofErr w:type="gramStart"/>
    <w:r w:rsidRPr="0076673C">
      <w:rPr>
        <w:rFonts w:ascii="Cambria" w:eastAsiaTheme="minorHAnsi" w:hAnsi="Cambria" w:cstheme="minorBidi"/>
        <w:i/>
        <w:sz w:val="18"/>
        <w:szCs w:val="18"/>
        <w:lang w:eastAsia="en-US"/>
      </w:rPr>
      <w:t>II  ul</w:t>
    </w:r>
    <w:proofErr w:type="gramEnd"/>
    <w:r w:rsidRPr="0076673C">
      <w:rPr>
        <w:rFonts w:ascii="Cambria" w:eastAsiaTheme="minorHAnsi" w:hAnsi="Cambria" w:cstheme="minorBidi"/>
        <w:i/>
        <w:sz w:val="18"/>
        <w:szCs w:val="18"/>
        <w:lang w:eastAsia="en-US"/>
      </w:rPr>
      <w:t>. Prądnicka 80, 31-202 Kraków</w:t>
    </w:r>
  </w:p>
  <w:p w:rsidR="0076673C" w:rsidRPr="0076673C" w:rsidRDefault="0076673C" w:rsidP="0076673C">
    <w:pPr>
      <w:tabs>
        <w:tab w:val="center" w:pos="4536"/>
        <w:tab w:val="right" w:pos="9072"/>
      </w:tabs>
      <w:rPr>
        <w:rFonts w:ascii="Cambria" w:eastAsiaTheme="minorHAnsi" w:hAnsi="Cambria" w:cstheme="minorBidi"/>
        <w:bCs/>
        <w:i/>
        <w:iCs/>
        <w:sz w:val="18"/>
        <w:szCs w:val="18"/>
        <w:lang w:eastAsia="en-US"/>
      </w:rPr>
    </w:pPr>
    <w:r w:rsidRPr="0076673C">
      <w:rPr>
        <w:rFonts w:ascii="Cambria" w:eastAsiaTheme="minorHAnsi" w:hAnsi="Cambria" w:cstheme="minorBidi"/>
        <w:i/>
        <w:sz w:val="18"/>
        <w:szCs w:val="18"/>
        <w:lang w:eastAsia="en-US"/>
      </w:rPr>
      <w:t>Postępowanie nr DZ.271.34.2026 – Wymiana poszycia dachowego budynku M6 Krakowskiego Szpitala Specjalistycznego im. św. Jana Pawła II</w:t>
    </w:r>
  </w:p>
  <w:p w:rsidR="0076673C" w:rsidRPr="0076673C" w:rsidRDefault="0076673C" w:rsidP="0076673C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76673C">
      <w:rPr>
        <w:rFonts w:ascii="Cambria" w:eastAsiaTheme="minorHAnsi" w:hAnsi="Cambria" w:cs="Arial"/>
        <w:i/>
        <w:sz w:val="18"/>
        <w:szCs w:val="22"/>
        <w:lang w:eastAsia="en-US"/>
      </w:rPr>
      <w:t>_______________________________________________________________________________________________________________________________________</w:t>
    </w:r>
  </w:p>
  <w:p w:rsidR="00A049EE" w:rsidRPr="009D43A3" w:rsidRDefault="00A049EE" w:rsidP="009D43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b/>
        <w:bCs/>
        <w:sz w:val="28"/>
        <w:szCs w:val="28"/>
      </w:rPr>
    </w:lvl>
  </w:abstractNum>
  <w:abstractNum w:abstractNumId="1">
    <w:nsid w:val="00000002"/>
    <w:multiLevelType w:val="singleLevel"/>
    <w:tmpl w:val="DFDC94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  <w:b/>
        <w:bCs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4">
    <w:nsid w:val="066619EA"/>
    <w:multiLevelType w:val="hybridMultilevel"/>
    <w:tmpl w:val="D71E47C2"/>
    <w:lvl w:ilvl="0" w:tplc="0415000F">
      <w:start w:val="1"/>
      <w:numFmt w:val="decimal"/>
      <w:pStyle w:val="Listapunktowana2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7F445BA"/>
    <w:multiLevelType w:val="hybridMultilevel"/>
    <w:tmpl w:val="5542505E"/>
    <w:lvl w:ilvl="0" w:tplc="0415000F">
      <w:start w:val="1"/>
      <w:numFmt w:val="decimal"/>
      <w:pStyle w:val="Lista-kontynuacja2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F514CF"/>
    <w:multiLevelType w:val="hybridMultilevel"/>
    <w:tmpl w:val="B108290C"/>
    <w:lvl w:ilvl="0" w:tplc="167E4AEE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03157"/>
    <w:multiLevelType w:val="hybridMultilevel"/>
    <w:tmpl w:val="4ACC0D2A"/>
    <w:lvl w:ilvl="0" w:tplc="6C0678FA">
      <w:start w:val="1"/>
      <w:numFmt w:val="bullet"/>
      <w:pStyle w:val="Listapunktowana3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72"/>
    <w:rsid w:val="0000025D"/>
    <w:rsid w:val="000026FD"/>
    <w:rsid w:val="00012E7F"/>
    <w:rsid w:val="00015E59"/>
    <w:rsid w:val="00016141"/>
    <w:rsid w:val="00016CD1"/>
    <w:rsid w:val="00020812"/>
    <w:rsid w:val="00021623"/>
    <w:rsid w:val="00021D38"/>
    <w:rsid w:val="00021FD1"/>
    <w:rsid w:val="000225B8"/>
    <w:rsid w:val="000226F5"/>
    <w:rsid w:val="00024CEF"/>
    <w:rsid w:val="000252B8"/>
    <w:rsid w:val="000256DE"/>
    <w:rsid w:val="0002584E"/>
    <w:rsid w:val="00027CC6"/>
    <w:rsid w:val="00027FB3"/>
    <w:rsid w:val="00031A3C"/>
    <w:rsid w:val="00033066"/>
    <w:rsid w:val="00034754"/>
    <w:rsid w:val="00035EAA"/>
    <w:rsid w:val="00036311"/>
    <w:rsid w:val="0004117F"/>
    <w:rsid w:val="00041ADA"/>
    <w:rsid w:val="00042C05"/>
    <w:rsid w:val="000512C6"/>
    <w:rsid w:val="000523FE"/>
    <w:rsid w:val="00053762"/>
    <w:rsid w:val="000574C7"/>
    <w:rsid w:val="00057B04"/>
    <w:rsid w:val="00060544"/>
    <w:rsid w:val="0006079B"/>
    <w:rsid w:val="0006243D"/>
    <w:rsid w:val="000636A0"/>
    <w:rsid w:val="00064403"/>
    <w:rsid w:val="00064CEF"/>
    <w:rsid w:val="0006511B"/>
    <w:rsid w:val="0006554D"/>
    <w:rsid w:val="00066736"/>
    <w:rsid w:val="000751B3"/>
    <w:rsid w:val="00081428"/>
    <w:rsid w:val="00085CD4"/>
    <w:rsid w:val="00087ED9"/>
    <w:rsid w:val="00090127"/>
    <w:rsid w:val="000909A0"/>
    <w:rsid w:val="00091A58"/>
    <w:rsid w:val="00092B71"/>
    <w:rsid w:val="00092D35"/>
    <w:rsid w:val="00093BC4"/>
    <w:rsid w:val="00094139"/>
    <w:rsid w:val="00096939"/>
    <w:rsid w:val="00096BE5"/>
    <w:rsid w:val="000A3400"/>
    <w:rsid w:val="000A3638"/>
    <w:rsid w:val="000A435F"/>
    <w:rsid w:val="000A4C05"/>
    <w:rsid w:val="000A532C"/>
    <w:rsid w:val="000B0221"/>
    <w:rsid w:val="000B0932"/>
    <w:rsid w:val="000B1651"/>
    <w:rsid w:val="000C05B0"/>
    <w:rsid w:val="000C1A5F"/>
    <w:rsid w:val="000C3CA7"/>
    <w:rsid w:val="000C4869"/>
    <w:rsid w:val="000D06F7"/>
    <w:rsid w:val="000D1F03"/>
    <w:rsid w:val="000D3385"/>
    <w:rsid w:val="000E12E2"/>
    <w:rsid w:val="000E286C"/>
    <w:rsid w:val="000E44D2"/>
    <w:rsid w:val="000E48D2"/>
    <w:rsid w:val="000E7993"/>
    <w:rsid w:val="000F2A30"/>
    <w:rsid w:val="00105944"/>
    <w:rsid w:val="001138C8"/>
    <w:rsid w:val="001138D5"/>
    <w:rsid w:val="00117377"/>
    <w:rsid w:val="00117644"/>
    <w:rsid w:val="001201F7"/>
    <w:rsid w:val="00120A4E"/>
    <w:rsid w:val="00121F07"/>
    <w:rsid w:val="00123165"/>
    <w:rsid w:val="0012486D"/>
    <w:rsid w:val="00125197"/>
    <w:rsid w:val="001251F8"/>
    <w:rsid w:val="00126DDB"/>
    <w:rsid w:val="00127416"/>
    <w:rsid w:val="001276A8"/>
    <w:rsid w:val="00127E30"/>
    <w:rsid w:val="0013087F"/>
    <w:rsid w:val="0013223C"/>
    <w:rsid w:val="0013466D"/>
    <w:rsid w:val="00134C10"/>
    <w:rsid w:val="00136246"/>
    <w:rsid w:val="00136B79"/>
    <w:rsid w:val="00136B8C"/>
    <w:rsid w:val="001457D7"/>
    <w:rsid w:val="00146341"/>
    <w:rsid w:val="001479B9"/>
    <w:rsid w:val="00147B60"/>
    <w:rsid w:val="00147F2F"/>
    <w:rsid w:val="00150C3C"/>
    <w:rsid w:val="00152FB3"/>
    <w:rsid w:val="001607FA"/>
    <w:rsid w:val="00160BDF"/>
    <w:rsid w:val="001619BD"/>
    <w:rsid w:val="00163750"/>
    <w:rsid w:val="00164300"/>
    <w:rsid w:val="00164976"/>
    <w:rsid w:val="0016754E"/>
    <w:rsid w:val="00167AE5"/>
    <w:rsid w:val="001727CD"/>
    <w:rsid w:val="00173ABC"/>
    <w:rsid w:val="00175CED"/>
    <w:rsid w:val="00176AC6"/>
    <w:rsid w:val="00176B8C"/>
    <w:rsid w:val="001807AA"/>
    <w:rsid w:val="001836B9"/>
    <w:rsid w:val="00185544"/>
    <w:rsid w:val="00185CE5"/>
    <w:rsid w:val="00190258"/>
    <w:rsid w:val="001929EF"/>
    <w:rsid w:val="0019304A"/>
    <w:rsid w:val="00193B31"/>
    <w:rsid w:val="001975C3"/>
    <w:rsid w:val="001979CA"/>
    <w:rsid w:val="001A202F"/>
    <w:rsid w:val="001A22B7"/>
    <w:rsid w:val="001A3DA6"/>
    <w:rsid w:val="001A49F8"/>
    <w:rsid w:val="001A53F5"/>
    <w:rsid w:val="001A63FD"/>
    <w:rsid w:val="001A7276"/>
    <w:rsid w:val="001B039B"/>
    <w:rsid w:val="001B20FB"/>
    <w:rsid w:val="001B793A"/>
    <w:rsid w:val="001C2335"/>
    <w:rsid w:val="001C4EFF"/>
    <w:rsid w:val="001C5172"/>
    <w:rsid w:val="001C5878"/>
    <w:rsid w:val="001C5FCC"/>
    <w:rsid w:val="001C74C9"/>
    <w:rsid w:val="001C78A6"/>
    <w:rsid w:val="001D0A8B"/>
    <w:rsid w:val="001D18F7"/>
    <w:rsid w:val="001D31C6"/>
    <w:rsid w:val="001D3966"/>
    <w:rsid w:val="001D3E0A"/>
    <w:rsid w:val="001D499E"/>
    <w:rsid w:val="001D5B24"/>
    <w:rsid w:val="001D7304"/>
    <w:rsid w:val="001E1A7F"/>
    <w:rsid w:val="001E2214"/>
    <w:rsid w:val="001E329D"/>
    <w:rsid w:val="001E40DC"/>
    <w:rsid w:val="001E4552"/>
    <w:rsid w:val="001E4A32"/>
    <w:rsid w:val="001E4FEA"/>
    <w:rsid w:val="001E6CB9"/>
    <w:rsid w:val="001F079A"/>
    <w:rsid w:val="001F17AF"/>
    <w:rsid w:val="001F1902"/>
    <w:rsid w:val="001F1CF3"/>
    <w:rsid w:val="001F23CE"/>
    <w:rsid w:val="001F287A"/>
    <w:rsid w:val="001F3658"/>
    <w:rsid w:val="001F697C"/>
    <w:rsid w:val="001F714E"/>
    <w:rsid w:val="001F76F4"/>
    <w:rsid w:val="00201926"/>
    <w:rsid w:val="00203C00"/>
    <w:rsid w:val="00204BD7"/>
    <w:rsid w:val="00204BE8"/>
    <w:rsid w:val="0020762B"/>
    <w:rsid w:val="00207DED"/>
    <w:rsid w:val="00210401"/>
    <w:rsid w:val="00211850"/>
    <w:rsid w:val="00211CBD"/>
    <w:rsid w:val="002133F7"/>
    <w:rsid w:val="00216313"/>
    <w:rsid w:val="002204BA"/>
    <w:rsid w:val="00221355"/>
    <w:rsid w:val="002247D7"/>
    <w:rsid w:val="00227D94"/>
    <w:rsid w:val="00230D82"/>
    <w:rsid w:val="00233A4D"/>
    <w:rsid w:val="002363AD"/>
    <w:rsid w:val="0024136C"/>
    <w:rsid w:val="002445EC"/>
    <w:rsid w:val="00245826"/>
    <w:rsid w:val="00245FD4"/>
    <w:rsid w:val="00247F8E"/>
    <w:rsid w:val="00250178"/>
    <w:rsid w:val="0025056D"/>
    <w:rsid w:val="00250808"/>
    <w:rsid w:val="00251B86"/>
    <w:rsid w:val="00252C8C"/>
    <w:rsid w:val="00254274"/>
    <w:rsid w:val="0025519F"/>
    <w:rsid w:val="0025689B"/>
    <w:rsid w:val="00257E2B"/>
    <w:rsid w:val="00260BD7"/>
    <w:rsid w:val="00261A0C"/>
    <w:rsid w:val="002625A6"/>
    <w:rsid w:val="00262F92"/>
    <w:rsid w:val="002638D7"/>
    <w:rsid w:val="00265EB3"/>
    <w:rsid w:val="00266A7D"/>
    <w:rsid w:val="00270DDD"/>
    <w:rsid w:val="00272E6E"/>
    <w:rsid w:val="00273D29"/>
    <w:rsid w:val="00274786"/>
    <w:rsid w:val="00274A8C"/>
    <w:rsid w:val="0027501A"/>
    <w:rsid w:val="00275969"/>
    <w:rsid w:val="002760D0"/>
    <w:rsid w:val="0027718D"/>
    <w:rsid w:val="00277B43"/>
    <w:rsid w:val="002800C1"/>
    <w:rsid w:val="00281248"/>
    <w:rsid w:val="00281B2C"/>
    <w:rsid w:val="002826C1"/>
    <w:rsid w:val="002840E0"/>
    <w:rsid w:val="002857A4"/>
    <w:rsid w:val="002858C2"/>
    <w:rsid w:val="00290F10"/>
    <w:rsid w:val="00292A4D"/>
    <w:rsid w:val="002945A9"/>
    <w:rsid w:val="002959D9"/>
    <w:rsid w:val="00296583"/>
    <w:rsid w:val="002A09DC"/>
    <w:rsid w:val="002A2006"/>
    <w:rsid w:val="002A2E75"/>
    <w:rsid w:val="002A4CAD"/>
    <w:rsid w:val="002B0078"/>
    <w:rsid w:val="002B29CA"/>
    <w:rsid w:val="002B40AC"/>
    <w:rsid w:val="002B51D6"/>
    <w:rsid w:val="002B6547"/>
    <w:rsid w:val="002B7CDC"/>
    <w:rsid w:val="002C05CD"/>
    <w:rsid w:val="002C1C74"/>
    <w:rsid w:val="002C1E89"/>
    <w:rsid w:val="002C2F95"/>
    <w:rsid w:val="002C3FE6"/>
    <w:rsid w:val="002C5D32"/>
    <w:rsid w:val="002D30A7"/>
    <w:rsid w:val="002D349C"/>
    <w:rsid w:val="002D3A77"/>
    <w:rsid w:val="002D4CF1"/>
    <w:rsid w:val="002D62C0"/>
    <w:rsid w:val="002E1498"/>
    <w:rsid w:val="002E2B39"/>
    <w:rsid w:val="002E3F53"/>
    <w:rsid w:val="002E68C4"/>
    <w:rsid w:val="002E6B89"/>
    <w:rsid w:val="002E6B8A"/>
    <w:rsid w:val="002F0D07"/>
    <w:rsid w:val="002F17F4"/>
    <w:rsid w:val="00300792"/>
    <w:rsid w:val="0030353B"/>
    <w:rsid w:val="0030429C"/>
    <w:rsid w:val="00307467"/>
    <w:rsid w:val="00310A0A"/>
    <w:rsid w:val="00310E73"/>
    <w:rsid w:val="003126C8"/>
    <w:rsid w:val="0031341B"/>
    <w:rsid w:val="00313D80"/>
    <w:rsid w:val="00316AF9"/>
    <w:rsid w:val="00317474"/>
    <w:rsid w:val="00320FE0"/>
    <w:rsid w:val="003278A7"/>
    <w:rsid w:val="00327D12"/>
    <w:rsid w:val="00331478"/>
    <w:rsid w:val="003320C2"/>
    <w:rsid w:val="00333BCB"/>
    <w:rsid w:val="00335CAF"/>
    <w:rsid w:val="00336C80"/>
    <w:rsid w:val="0033774D"/>
    <w:rsid w:val="00340DE4"/>
    <w:rsid w:val="00340FCC"/>
    <w:rsid w:val="0034396B"/>
    <w:rsid w:val="00346197"/>
    <w:rsid w:val="00351137"/>
    <w:rsid w:val="003528CA"/>
    <w:rsid w:val="003537DD"/>
    <w:rsid w:val="00353F69"/>
    <w:rsid w:val="0035414D"/>
    <w:rsid w:val="00354889"/>
    <w:rsid w:val="00354CB0"/>
    <w:rsid w:val="003554FB"/>
    <w:rsid w:val="00355912"/>
    <w:rsid w:val="00362166"/>
    <w:rsid w:val="00362DA6"/>
    <w:rsid w:val="0036317D"/>
    <w:rsid w:val="003750FB"/>
    <w:rsid w:val="003808F7"/>
    <w:rsid w:val="0038216B"/>
    <w:rsid w:val="00386BD4"/>
    <w:rsid w:val="00392649"/>
    <w:rsid w:val="00393825"/>
    <w:rsid w:val="00394B16"/>
    <w:rsid w:val="003950F7"/>
    <w:rsid w:val="0039650C"/>
    <w:rsid w:val="003975A7"/>
    <w:rsid w:val="00397C0C"/>
    <w:rsid w:val="003A08B3"/>
    <w:rsid w:val="003A1032"/>
    <w:rsid w:val="003A7B72"/>
    <w:rsid w:val="003B0078"/>
    <w:rsid w:val="003B0B9D"/>
    <w:rsid w:val="003B3AAC"/>
    <w:rsid w:val="003B45F4"/>
    <w:rsid w:val="003B768F"/>
    <w:rsid w:val="003B7B2B"/>
    <w:rsid w:val="003C1FF6"/>
    <w:rsid w:val="003C3347"/>
    <w:rsid w:val="003C459C"/>
    <w:rsid w:val="003C60B0"/>
    <w:rsid w:val="003C77E4"/>
    <w:rsid w:val="003C7B57"/>
    <w:rsid w:val="003D05B3"/>
    <w:rsid w:val="003D0CAE"/>
    <w:rsid w:val="003D3E5B"/>
    <w:rsid w:val="003D4319"/>
    <w:rsid w:val="003D4D1E"/>
    <w:rsid w:val="003D51A3"/>
    <w:rsid w:val="003D7647"/>
    <w:rsid w:val="003E1673"/>
    <w:rsid w:val="003E1F20"/>
    <w:rsid w:val="003E2A8A"/>
    <w:rsid w:val="003E598C"/>
    <w:rsid w:val="003E5BFD"/>
    <w:rsid w:val="003E7290"/>
    <w:rsid w:val="003F0EAF"/>
    <w:rsid w:val="003F1EB0"/>
    <w:rsid w:val="003F4484"/>
    <w:rsid w:val="003F7D7E"/>
    <w:rsid w:val="00400950"/>
    <w:rsid w:val="00402220"/>
    <w:rsid w:val="004030B7"/>
    <w:rsid w:val="004047CC"/>
    <w:rsid w:val="00405359"/>
    <w:rsid w:val="00407410"/>
    <w:rsid w:val="00411B89"/>
    <w:rsid w:val="00412951"/>
    <w:rsid w:val="004134D0"/>
    <w:rsid w:val="00413CF6"/>
    <w:rsid w:val="004157FE"/>
    <w:rsid w:val="00416FB6"/>
    <w:rsid w:val="00417827"/>
    <w:rsid w:val="00420E01"/>
    <w:rsid w:val="00421BBA"/>
    <w:rsid w:val="004224E6"/>
    <w:rsid w:val="0042427D"/>
    <w:rsid w:val="004248D6"/>
    <w:rsid w:val="004302CB"/>
    <w:rsid w:val="00431594"/>
    <w:rsid w:val="00431889"/>
    <w:rsid w:val="00435497"/>
    <w:rsid w:val="004375E4"/>
    <w:rsid w:val="00442A7B"/>
    <w:rsid w:val="0044335F"/>
    <w:rsid w:val="0044356A"/>
    <w:rsid w:val="004521B3"/>
    <w:rsid w:val="0045431E"/>
    <w:rsid w:val="00456361"/>
    <w:rsid w:val="004576B8"/>
    <w:rsid w:val="00462F30"/>
    <w:rsid w:val="004633CF"/>
    <w:rsid w:val="00467657"/>
    <w:rsid w:val="00471450"/>
    <w:rsid w:val="00471A90"/>
    <w:rsid w:val="00472324"/>
    <w:rsid w:val="004745AD"/>
    <w:rsid w:val="00475430"/>
    <w:rsid w:val="004772C0"/>
    <w:rsid w:val="00485C4C"/>
    <w:rsid w:val="00486195"/>
    <w:rsid w:val="004869C6"/>
    <w:rsid w:val="00491E02"/>
    <w:rsid w:val="004925C2"/>
    <w:rsid w:val="00495E21"/>
    <w:rsid w:val="00496AAD"/>
    <w:rsid w:val="00497B21"/>
    <w:rsid w:val="004A24C3"/>
    <w:rsid w:val="004A361F"/>
    <w:rsid w:val="004A42B4"/>
    <w:rsid w:val="004A51DB"/>
    <w:rsid w:val="004B3F69"/>
    <w:rsid w:val="004B4201"/>
    <w:rsid w:val="004B4371"/>
    <w:rsid w:val="004B49BA"/>
    <w:rsid w:val="004B5A60"/>
    <w:rsid w:val="004C29D7"/>
    <w:rsid w:val="004C4E75"/>
    <w:rsid w:val="004C4F16"/>
    <w:rsid w:val="004C75A1"/>
    <w:rsid w:val="004D058D"/>
    <w:rsid w:val="004D3925"/>
    <w:rsid w:val="004D4BF1"/>
    <w:rsid w:val="004D4EC2"/>
    <w:rsid w:val="004D7A8C"/>
    <w:rsid w:val="004E062E"/>
    <w:rsid w:val="004E3D4C"/>
    <w:rsid w:val="004E443F"/>
    <w:rsid w:val="004E704B"/>
    <w:rsid w:val="004F0F56"/>
    <w:rsid w:val="004F2924"/>
    <w:rsid w:val="004F57EC"/>
    <w:rsid w:val="004F6CA8"/>
    <w:rsid w:val="004F7FA0"/>
    <w:rsid w:val="00500714"/>
    <w:rsid w:val="00502918"/>
    <w:rsid w:val="00505020"/>
    <w:rsid w:val="00511138"/>
    <w:rsid w:val="00514FB4"/>
    <w:rsid w:val="00516BE3"/>
    <w:rsid w:val="0052115D"/>
    <w:rsid w:val="00521E1A"/>
    <w:rsid w:val="00522067"/>
    <w:rsid w:val="005221AB"/>
    <w:rsid w:val="0052247E"/>
    <w:rsid w:val="00522B6C"/>
    <w:rsid w:val="0052384D"/>
    <w:rsid w:val="00523C0A"/>
    <w:rsid w:val="005240E0"/>
    <w:rsid w:val="005266D2"/>
    <w:rsid w:val="005274D3"/>
    <w:rsid w:val="005319E6"/>
    <w:rsid w:val="00533B83"/>
    <w:rsid w:val="00536942"/>
    <w:rsid w:val="005412B2"/>
    <w:rsid w:val="00543175"/>
    <w:rsid w:val="00543F15"/>
    <w:rsid w:val="005447D1"/>
    <w:rsid w:val="005462C7"/>
    <w:rsid w:val="005464AA"/>
    <w:rsid w:val="00551C10"/>
    <w:rsid w:val="0055640A"/>
    <w:rsid w:val="00556E79"/>
    <w:rsid w:val="0056285D"/>
    <w:rsid w:val="00565653"/>
    <w:rsid w:val="00565B16"/>
    <w:rsid w:val="0057112C"/>
    <w:rsid w:val="0057179F"/>
    <w:rsid w:val="005718E4"/>
    <w:rsid w:val="005756DE"/>
    <w:rsid w:val="00575D9F"/>
    <w:rsid w:val="005768FA"/>
    <w:rsid w:val="00580F5B"/>
    <w:rsid w:val="005821CC"/>
    <w:rsid w:val="00582641"/>
    <w:rsid w:val="00584519"/>
    <w:rsid w:val="00585444"/>
    <w:rsid w:val="00590CC8"/>
    <w:rsid w:val="00591A11"/>
    <w:rsid w:val="00593A49"/>
    <w:rsid w:val="00595050"/>
    <w:rsid w:val="00596FAB"/>
    <w:rsid w:val="005973EF"/>
    <w:rsid w:val="005978AB"/>
    <w:rsid w:val="005979C0"/>
    <w:rsid w:val="005A2065"/>
    <w:rsid w:val="005A216D"/>
    <w:rsid w:val="005A3AD5"/>
    <w:rsid w:val="005A59F4"/>
    <w:rsid w:val="005A5AA7"/>
    <w:rsid w:val="005A79D5"/>
    <w:rsid w:val="005B03E5"/>
    <w:rsid w:val="005B0FDA"/>
    <w:rsid w:val="005B36A7"/>
    <w:rsid w:val="005B4630"/>
    <w:rsid w:val="005B619F"/>
    <w:rsid w:val="005B7018"/>
    <w:rsid w:val="005B71EB"/>
    <w:rsid w:val="005C4F25"/>
    <w:rsid w:val="005C6202"/>
    <w:rsid w:val="005C6A96"/>
    <w:rsid w:val="005D0987"/>
    <w:rsid w:val="005D1084"/>
    <w:rsid w:val="005D177D"/>
    <w:rsid w:val="005D231D"/>
    <w:rsid w:val="005D2CC2"/>
    <w:rsid w:val="005D37BA"/>
    <w:rsid w:val="005D4687"/>
    <w:rsid w:val="005D4D36"/>
    <w:rsid w:val="005D63B0"/>
    <w:rsid w:val="005D74D4"/>
    <w:rsid w:val="005E751F"/>
    <w:rsid w:val="005F09E7"/>
    <w:rsid w:val="005F156A"/>
    <w:rsid w:val="005F174B"/>
    <w:rsid w:val="005F1F7D"/>
    <w:rsid w:val="005F245A"/>
    <w:rsid w:val="005F6A08"/>
    <w:rsid w:val="00600184"/>
    <w:rsid w:val="0060247D"/>
    <w:rsid w:val="006027A6"/>
    <w:rsid w:val="00603FDB"/>
    <w:rsid w:val="0060409A"/>
    <w:rsid w:val="006054BD"/>
    <w:rsid w:val="00605BCE"/>
    <w:rsid w:val="00606231"/>
    <w:rsid w:val="00607A26"/>
    <w:rsid w:val="006120A8"/>
    <w:rsid w:val="00614726"/>
    <w:rsid w:val="00615274"/>
    <w:rsid w:val="006153B2"/>
    <w:rsid w:val="0061610E"/>
    <w:rsid w:val="006173D7"/>
    <w:rsid w:val="00620428"/>
    <w:rsid w:val="00620A67"/>
    <w:rsid w:val="00621195"/>
    <w:rsid w:val="00624A21"/>
    <w:rsid w:val="00625BE5"/>
    <w:rsid w:val="006262A7"/>
    <w:rsid w:val="0062709A"/>
    <w:rsid w:val="00630BB7"/>
    <w:rsid w:val="00635F6A"/>
    <w:rsid w:val="00644614"/>
    <w:rsid w:val="00646F0B"/>
    <w:rsid w:val="00647DEC"/>
    <w:rsid w:val="00651482"/>
    <w:rsid w:val="00652169"/>
    <w:rsid w:val="00652F1A"/>
    <w:rsid w:val="00656A89"/>
    <w:rsid w:val="00656B65"/>
    <w:rsid w:val="00663683"/>
    <w:rsid w:val="00664D91"/>
    <w:rsid w:val="00666860"/>
    <w:rsid w:val="00666BD0"/>
    <w:rsid w:val="0066757B"/>
    <w:rsid w:val="00671E7F"/>
    <w:rsid w:val="006724D1"/>
    <w:rsid w:val="006726C9"/>
    <w:rsid w:val="0067291E"/>
    <w:rsid w:val="00673BF4"/>
    <w:rsid w:val="0067571E"/>
    <w:rsid w:val="00675982"/>
    <w:rsid w:val="00675EF6"/>
    <w:rsid w:val="00676F6A"/>
    <w:rsid w:val="00677C7C"/>
    <w:rsid w:val="006801FE"/>
    <w:rsid w:val="00680A7F"/>
    <w:rsid w:val="0068244A"/>
    <w:rsid w:val="0068638F"/>
    <w:rsid w:val="00687D95"/>
    <w:rsid w:val="0069087A"/>
    <w:rsid w:val="0069563C"/>
    <w:rsid w:val="006A2D45"/>
    <w:rsid w:val="006A4C2B"/>
    <w:rsid w:val="006B1105"/>
    <w:rsid w:val="006B164B"/>
    <w:rsid w:val="006B7CB9"/>
    <w:rsid w:val="006C12C2"/>
    <w:rsid w:val="006C136F"/>
    <w:rsid w:val="006C141D"/>
    <w:rsid w:val="006C1A2E"/>
    <w:rsid w:val="006C1D88"/>
    <w:rsid w:val="006C71D6"/>
    <w:rsid w:val="006C74A7"/>
    <w:rsid w:val="006D2341"/>
    <w:rsid w:val="006D24FB"/>
    <w:rsid w:val="006D327C"/>
    <w:rsid w:val="006D4548"/>
    <w:rsid w:val="006D65C0"/>
    <w:rsid w:val="006D67FC"/>
    <w:rsid w:val="006D7B68"/>
    <w:rsid w:val="006E2336"/>
    <w:rsid w:val="006E3941"/>
    <w:rsid w:val="006E475B"/>
    <w:rsid w:val="006E4923"/>
    <w:rsid w:val="006E5245"/>
    <w:rsid w:val="006E5CCB"/>
    <w:rsid w:val="006F0B60"/>
    <w:rsid w:val="006F2BA1"/>
    <w:rsid w:val="006F46DC"/>
    <w:rsid w:val="006F5517"/>
    <w:rsid w:val="006F74A6"/>
    <w:rsid w:val="006F7FDA"/>
    <w:rsid w:val="0070080E"/>
    <w:rsid w:val="00700CB8"/>
    <w:rsid w:val="00701395"/>
    <w:rsid w:val="00701C2A"/>
    <w:rsid w:val="00701D44"/>
    <w:rsid w:val="00704D01"/>
    <w:rsid w:val="00705711"/>
    <w:rsid w:val="00705F24"/>
    <w:rsid w:val="0071118D"/>
    <w:rsid w:val="00711CD9"/>
    <w:rsid w:val="00712EBB"/>
    <w:rsid w:val="007144D8"/>
    <w:rsid w:val="00716985"/>
    <w:rsid w:val="00721CB7"/>
    <w:rsid w:val="00723E5B"/>
    <w:rsid w:val="00724BC3"/>
    <w:rsid w:val="00724F43"/>
    <w:rsid w:val="0072503D"/>
    <w:rsid w:val="0072558D"/>
    <w:rsid w:val="0072560E"/>
    <w:rsid w:val="00727013"/>
    <w:rsid w:val="00732A25"/>
    <w:rsid w:val="00734541"/>
    <w:rsid w:val="00734854"/>
    <w:rsid w:val="007357D0"/>
    <w:rsid w:val="00740A43"/>
    <w:rsid w:val="00743D48"/>
    <w:rsid w:val="007449DA"/>
    <w:rsid w:val="00745909"/>
    <w:rsid w:val="007460BA"/>
    <w:rsid w:val="00746CED"/>
    <w:rsid w:val="00751213"/>
    <w:rsid w:val="00751333"/>
    <w:rsid w:val="007515CA"/>
    <w:rsid w:val="0075422C"/>
    <w:rsid w:val="00754FB4"/>
    <w:rsid w:val="0075621A"/>
    <w:rsid w:val="00756AE3"/>
    <w:rsid w:val="00763ED8"/>
    <w:rsid w:val="0076673C"/>
    <w:rsid w:val="00767156"/>
    <w:rsid w:val="00770908"/>
    <w:rsid w:val="00775335"/>
    <w:rsid w:val="00776ABC"/>
    <w:rsid w:val="00777883"/>
    <w:rsid w:val="00781F8B"/>
    <w:rsid w:val="007823DC"/>
    <w:rsid w:val="00783566"/>
    <w:rsid w:val="007852E0"/>
    <w:rsid w:val="007858D6"/>
    <w:rsid w:val="00786C86"/>
    <w:rsid w:val="00793AF1"/>
    <w:rsid w:val="007950FF"/>
    <w:rsid w:val="007967AE"/>
    <w:rsid w:val="007976D4"/>
    <w:rsid w:val="007A2FA3"/>
    <w:rsid w:val="007A7672"/>
    <w:rsid w:val="007B02B1"/>
    <w:rsid w:val="007B45D6"/>
    <w:rsid w:val="007B74E6"/>
    <w:rsid w:val="007C262B"/>
    <w:rsid w:val="007C2B27"/>
    <w:rsid w:val="007C3661"/>
    <w:rsid w:val="007C54CD"/>
    <w:rsid w:val="007D062C"/>
    <w:rsid w:val="007D143B"/>
    <w:rsid w:val="007D1C37"/>
    <w:rsid w:val="007E2560"/>
    <w:rsid w:val="007E2B78"/>
    <w:rsid w:val="007E36D5"/>
    <w:rsid w:val="007E3D20"/>
    <w:rsid w:val="007E64F8"/>
    <w:rsid w:val="007E665B"/>
    <w:rsid w:val="007E7BAF"/>
    <w:rsid w:val="007E7C87"/>
    <w:rsid w:val="007F03D7"/>
    <w:rsid w:val="007F0F92"/>
    <w:rsid w:val="007F434F"/>
    <w:rsid w:val="007F5F7D"/>
    <w:rsid w:val="007F71BD"/>
    <w:rsid w:val="008000CD"/>
    <w:rsid w:val="00801C69"/>
    <w:rsid w:val="00804A27"/>
    <w:rsid w:val="008053FA"/>
    <w:rsid w:val="00806FB7"/>
    <w:rsid w:val="008078CF"/>
    <w:rsid w:val="00813A96"/>
    <w:rsid w:val="00813F36"/>
    <w:rsid w:val="00814CDB"/>
    <w:rsid w:val="00815E62"/>
    <w:rsid w:val="00816F0A"/>
    <w:rsid w:val="0081741E"/>
    <w:rsid w:val="0082109A"/>
    <w:rsid w:val="00821DC7"/>
    <w:rsid w:val="00823091"/>
    <w:rsid w:val="008247BF"/>
    <w:rsid w:val="00826D0F"/>
    <w:rsid w:val="0082716C"/>
    <w:rsid w:val="0082758B"/>
    <w:rsid w:val="00827CA3"/>
    <w:rsid w:val="00832F48"/>
    <w:rsid w:val="00833E08"/>
    <w:rsid w:val="00834950"/>
    <w:rsid w:val="00834EE8"/>
    <w:rsid w:val="00835786"/>
    <w:rsid w:val="00836E4C"/>
    <w:rsid w:val="00842B22"/>
    <w:rsid w:val="008441AF"/>
    <w:rsid w:val="0084587B"/>
    <w:rsid w:val="00846CA5"/>
    <w:rsid w:val="0084762F"/>
    <w:rsid w:val="008500CF"/>
    <w:rsid w:val="00852409"/>
    <w:rsid w:val="00852844"/>
    <w:rsid w:val="008530E0"/>
    <w:rsid w:val="00853578"/>
    <w:rsid w:val="00853D07"/>
    <w:rsid w:val="00854EC5"/>
    <w:rsid w:val="00854F78"/>
    <w:rsid w:val="008564FF"/>
    <w:rsid w:val="00856CAF"/>
    <w:rsid w:val="008579DD"/>
    <w:rsid w:val="00860CFF"/>
    <w:rsid w:val="0086286A"/>
    <w:rsid w:val="00862BD9"/>
    <w:rsid w:val="0086454F"/>
    <w:rsid w:val="00866E39"/>
    <w:rsid w:val="008729CD"/>
    <w:rsid w:val="00873B54"/>
    <w:rsid w:val="0087425F"/>
    <w:rsid w:val="008803F0"/>
    <w:rsid w:val="008825BB"/>
    <w:rsid w:val="00885129"/>
    <w:rsid w:val="00885EAD"/>
    <w:rsid w:val="00886DEE"/>
    <w:rsid w:val="008877A6"/>
    <w:rsid w:val="008918E8"/>
    <w:rsid w:val="00892BCC"/>
    <w:rsid w:val="00893EA2"/>
    <w:rsid w:val="00894972"/>
    <w:rsid w:val="00897DDA"/>
    <w:rsid w:val="008A02A8"/>
    <w:rsid w:val="008A076A"/>
    <w:rsid w:val="008A221C"/>
    <w:rsid w:val="008A3295"/>
    <w:rsid w:val="008A7617"/>
    <w:rsid w:val="008B0DFB"/>
    <w:rsid w:val="008B2A67"/>
    <w:rsid w:val="008B399B"/>
    <w:rsid w:val="008B652D"/>
    <w:rsid w:val="008B6C09"/>
    <w:rsid w:val="008C347F"/>
    <w:rsid w:val="008C3A81"/>
    <w:rsid w:val="008C5860"/>
    <w:rsid w:val="008C7890"/>
    <w:rsid w:val="008D0F56"/>
    <w:rsid w:val="008D112F"/>
    <w:rsid w:val="008D1E72"/>
    <w:rsid w:val="008D2630"/>
    <w:rsid w:val="008D432F"/>
    <w:rsid w:val="008D4ABC"/>
    <w:rsid w:val="008E3DCA"/>
    <w:rsid w:val="008E71AC"/>
    <w:rsid w:val="008F0179"/>
    <w:rsid w:val="008F27B3"/>
    <w:rsid w:val="008F3E98"/>
    <w:rsid w:val="008F4B16"/>
    <w:rsid w:val="008F701C"/>
    <w:rsid w:val="008F7887"/>
    <w:rsid w:val="009002A9"/>
    <w:rsid w:val="009009E7"/>
    <w:rsid w:val="0090115F"/>
    <w:rsid w:val="009028F7"/>
    <w:rsid w:val="00902C51"/>
    <w:rsid w:val="00903505"/>
    <w:rsid w:val="00903B85"/>
    <w:rsid w:val="00904CA8"/>
    <w:rsid w:val="00905BC0"/>
    <w:rsid w:val="00910D63"/>
    <w:rsid w:val="00911E17"/>
    <w:rsid w:val="00912CE1"/>
    <w:rsid w:val="009141A0"/>
    <w:rsid w:val="00916B44"/>
    <w:rsid w:val="00917E70"/>
    <w:rsid w:val="0092190C"/>
    <w:rsid w:val="00925784"/>
    <w:rsid w:val="00930F58"/>
    <w:rsid w:val="009322F6"/>
    <w:rsid w:val="00932CD0"/>
    <w:rsid w:val="009362D7"/>
    <w:rsid w:val="009379D3"/>
    <w:rsid w:val="00941321"/>
    <w:rsid w:val="00943901"/>
    <w:rsid w:val="00943D53"/>
    <w:rsid w:val="00945B54"/>
    <w:rsid w:val="00945BCC"/>
    <w:rsid w:val="00951827"/>
    <w:rsid w:val="00951ECF"/>
    <w:rsid w:val="00952677"/>
    <w:rsid w:val="0095475A"/>
    <w:rsid w:val="00954F51"/>
    <w:rsid w:val="0095700F"/>
    <w:rsid w:val="00957063"/>
    <w:rsid w:val="00962D87"/>
    <w:rsid w:val="009634AC"/>
    <w:rsid w:val="0096381E"/>
    <w:rsid w:val="00965FFA"/>
    <w:rsid w:val="00971F3E"/>
    <w:rsid w:val="0097256C"/>
    <w:rsid w:val="00972676"/>
    <w:rsid w:val="00974A56"/>
    <w:rsid w:val="00974DE6"/>
    <w:rsid w:val="009758FC"/>
    <w:rsid w:val="0097769C"/>
    <w:rsid w:val="009801CF"/>
    <w:rsid w:val="00981839"/>
    <w:rsid w:val="00983421"/>
    <w:rsid w:val="00984851"/>
    <w:rsid w:val="00984D4B"/>
    <w:rsid w:val="00984DA7"/>
    <w:rsid w:val="0098755D"/>
    <w:rsid w:val="009875B5"/>
    <w:rsid w:val="00995A2B"/>
    <w:rsid w:val="0099665A"/>
    <w:rsid w:val="00997C26"/>
    <w:rsid w:val="009A120B"/>
    <w:rsid w:val="009A2183"/>
    <w:rsid w:val="009A3222"/>
    <w:rsid w:val="009A5BEC"/>
    <w:rsid w:val="009A5C12"/>
    <w:rsid w:val="009A7B9B"/>
    <w:rsid w:val="009B19B3"/>
    <w:rsid w:val="009B229D"/>
    <w:rsid w:val="009B4B26"/>
    <w:rsid w:val="009B76B8"/>
    <w:rsid w:val="009C2B84"/>
    <w:rsid w:val="009C7DAB"/>
    <w:rsid w:val="009D00BB"/>
    <w:rsid w:val="009D25C2"/>
    <w:rsid w:val="009D43A3"/>
    <w:rsid w:val="009D648C"/>
    <w:rsid w:val="009E2918"/>
    <w:rsid w:val="009F0282"/>
    <w:rsid w:val="009F1407"/>
    <w:rsid w:val="009F16A0"/>
    <w:rsid w:val="009F1E7A"/>
    <w:rsid w:val="009F2790"/>
    <w:rsid w:val="009F5519"/>
    <w:rsid w:val="009F65DC"/>
    <w:rsid w:val="009F6CD6"/>
    <w:rsid w:val="009F6FBD"/>
    <w:rsid w:val="00A0039E"/>
    <w:rsid w:val="00A005C8"/>
    <w:rsid w:val="00A009EE"/>
    <w:rsid w:val="00A00F66"/>
    <w:rsid w:val="00A01E27"/>
    <w:rsid w:val="00A023FE"/>
    <w:rsid w:val="00A0309B"/>
    <w:rsid w:val="00A03A66"/>
    <w:rsid w:val="00A049EE"/>
    <w:rsid w:val="00A06A28"/>
    <w:rsid w:val="00A06CB5"/>
    <w:rsid w:val="00A06EF0"/>
    <w:rsid w:val="00A073F6"/>
    <w:rsid w:val="00A109B7"/>
    <w:rsid w:val="00A120A3"/>
    <w:rsid w:val="00A13666"/>
    <w:rsid w:val="00A146ED"/>
    <w:rsid w:val="00A1513D"/>
    <w:rsid w:val="00A220CB"/>
    <w:rsid w:val="00A22E58"/>
    <w:rsid w:val="00A23FAB"/>
    <w:rsid w:val="00A244FD"/>
    <w:rsid w:val="00A247BE"/>
    <w:rsid w:val="00A24A18"/>
    <w:rsid w:val="00A2574E"/>
    <w:rsid w:val="00A260BC"/>
    <w:rsid w:val="00A311FC"/>
    <w:rsid w:val="00A3159A"/>
    <w:rsid w:val="00A32F1F"/>
    <w:rsid w:val="00A333CA"/>
    <w:rsid w:val="00A33E68"/>
    <w:rsid w:val="00A34D01"/>
    <w:rsid w:val="00A415DA"/>
    <w:rsid w:val="00A45507"/>
    <w:rsid w:val="00A47E35"/>
    <w:rsid w:val="00A5202E"/>
    <w:rsid w:val="00A53BB2"/>
    <w:rsid w:val="00A54B05"/>
    <w:rsid w:val="00A55A84"/>
    <w:rsid w:val="00A601BA"/>
    <w:rsid w:val="00A60DF7"/>
    <w:rsid w:val="00A6385C"/>
    <w:rsid w:val="00A647F9"/>
    <w:rsid w:val="00A67F8D"/>
    <w:rsid w:val="00A703B7"/>
    <w:rsid w:val="00A70EC8"/>
    <w:rsid w:val="00A714C3"/>
    <w:rsid w:val="00A720DA"/>
    <w:rsid w:val="00A755B2"/>
    <w:rsid w:val="00A759C5"/>
    <w:rsid w:val="00A75C6F"/>
    <w:rsid w:val="00A7602E"/>
    <w:rsid w:val="00A769F3"/>
    <w:rsid w:val="00A85A03"/>
    <w:rsid w:val="00A91786"/>
    <w:rsid w:val="00A934DC"/>
    <w:rsid w:val="00A96BFF"/>
    <w:rsid w:val="00AA1C37"/>
    <w:rsid w:val="00AA30B2"/>
    <w:rsid w:val="00AA5AF0"/>
    <w:rsid w:val="00AA628E"/>
    <w:rsid w:val="00AA7621"/>
    <w:rsid w:val="00AB1302"/>
    <w:rsid w:val="00AB44FA"/>
    <w:rsid w:val="00AB57A7"/>
    <w:rsid w:val="00AB593E"/>
    <w:rsid w:val="00AB5D01"/>
    <w:rsid w:val="00AB63F7"/>
    <w:rsid w:val="00AB763B"/>
    <w:rsid w:val="00AC4096"/>
    <w:rsid w:val="00AC58C8"/>
    <w:rsid w:val="00AC623F"/>
    <w:rsid w:val="00AC6970"/>
    <w:rsid w:val="00AC7BFC"/>
    <w:rsid w:val="00AD107E"/>
    <w:rsid w:val="00AD5AC6"/>
    <w:rsid w:val="00AD5E9E"/>
    <w:rsid w:val="00AE0523"/>
    <w:rsid w:val="00AE3587"/>
    <w:rsid w:val="00AE489E"/>
    <w:rsid w:val="00AE4984"/>
    <w:rsid w:val="00AE680D"/>
    <w:rsid w:val="00AF01D7"/>
    <w:rsid w:val="00AF1365"/>
    <w:rsid w:val="00AF2630"/>
    <w:rsid w:val="00AF2747"/>
    <w:rsid w:val="00AF41C0"/>
    <w:rsid w:val="00AF4938"/>
    <w:rsid w:val="00AF5A08"/>
    <w:rsid w:val="00AF7A2E"/>
    <w:rsid w:val="00B00003"/>
    <w:rsid w:val="00B0068D"/>
    <w:rsid w:val="00B06374"/>
    <w:rsid w:val="00B1093B"/>
    <w:rsid w:val="00B11748"/>
    <w:rsid w:val="00B11D8A"/>
    <w:rsid w:val="00B11F31"/>
    <w:rsid w:val="00B14270"/>
    <w:rsid w:val="00B16035"/>
    <w:rsid w:val="00B16EFE"/>
    <w:rsid w:val="00B1714F"/>
    <w:rsid w:val="00B17BED"/>
    <w:rsid w:val="00B2266C"/>
    <w:rsid w:val="00B2277D"/>
    <w:rsid w:val="00B301B7"/>
    <w:rsid w:val="00B3256F"/>
    <w:rsid w:val="00B41B87"/>
    <w:rsid w:val="00B4349B"/>
    <w:rsid w:val="00B45340"/>
    <w:rsid w:val="00B45940"/>
    <w:rsid w:val="00B45D84"/>
    <w:rsid w:val="00B463E8"/>
    <w:rsid w:val="00B47DF9"/>
    <w:rsid w:val="00B50407"/>
    <w:rsid w:val="00B50839"/>
    <w:rsid w:val="00B526DF"/>
    <w:rsid w:val="00B5323A"/>
    <w:rsid w:val="00B53915"/>
    <w:rsid w:val="00B54A98"/>
    <w:rsid w:val="00B552FA"/>
    <w:rsid w:val="00B55968"/>
    <w:rsid w:val="00B563F7"/>
    <w:rsid w:val="00B61BB2"/>
    <w:rsid w:val="00B6278A"/>
    <w:rsid w:val="00B63C15"/>
    <w:rsid w:val="00B6791A"/>
    <w:rsid w:val="00B70C12"/>
    <w:rsid w:val="00B7378D"/>
    <w:rsid w:val="00B73AC2"/>
    <w:rsid w:val="00B7439E"/>
    <w:rsid w:val="00B76E4B"/>
    <w:rsid w:val="00B81109"/>
    <w:rsid w:val="00B829D7"/>
    <w:rsid w:val="00B82DD1"/>
    <w:rsid w:val="00B8482A"/>
    <w:rsid w:val="00B86355"/>
    <w:rsid w:val="00B87FB2"/>
    <w:rsid w:val="00B91E8F"/>
    <w:rsid w:val="00B94D37"/>
    <w:rsid w:val="00B962C3"/>
    <w:rsid w:val="00B96735"/>
    <w:rsid w:val="00B975BD"/>
    <w:rsid w:val="00BA0BCE"/>
    <w:rsid w:val="00BA2217"/>
    <w:rsid w:val="00BA41E3"/>
    <w:rsid w:val="00BA4BE3"/>
    <w:rsid w:val="00BA5C55"/>
    <w:rsid w:val="00BA6B9B"/>
    <w:rsid w:val="00BB1761"/>
    <w:rsid w:val="00BB2C49"/>
    <w:rsid w:val="00BB3393"/>
    <w:rsid w:val="00BB472C"/>
    <w:rsid w:val="00BB4AF3"/>
    <w:rsid w:val="00BC0D65"/>
    <w:rsid w:val="00BC23F9"/>
    <w:rsid w:val="00BC35FC"/>
    <w:rsid w:val="00BC4AD0"/>
    <w:rsid w:val="00BC4E85"/>
    <w:rsid w:val="00BC50B0"/>
    <w:rsid w:val="00BC6214"/>
    <w:rsid w:val="00BC6331"/>
    <w:rsid w:val="00BC781F"/>
    <w:rsid w:val="00BD0FE3"/>
    <w:rsid w:val="00BD1CF4"/>
    <w:rsid w:val="00BD256D"/>
    <w:rsid w:val="00BD261F"/>
    <w:rsid w:val="00BD29A2"/>
    <w:rsid w:val="00BD4D0F"/>
    <w:rsid w:val="00BD77B6"/>
    <w:rsid w:val="00BD7976"/>
    <w:rsid w:val="00BE037C"/>
    <w:rsid w:val="00BE2ECB"/>
    <w:rsid w:val="00BE4A21"/>
    <w:rsid w:val="00BE60F9"/>
    <w:rsid w:val="00BE7B3A"/>
    <w:rsid w:val="00BF1E86"/>
    <w:rsid w:val="00BF2AE1"/>
    <w:rsid w:val="00BF2DFC"/>
    <w:rsid w:val="00BF4FAD"/>
    <w:rsid w:val="00BF6C52"/>
    <w:rsid w:val="00C019FC"/>
    <w:rsid w:val="00C01F7A"/>
    <w:rsid w:val="00C02263"/>
    <w:rsid w:val="00C034D9"/>
    <w:rsid w:val="00C035A2"/>
    <w:rsid w:val="00C04542"/>
    <w:rsid w:val="00C0473B"/>
    <w:rsid w:val="00C05D24"/>
    <w:rsid w:val="00C06A33"/>
    <w:rsid w:val="00C10C72"/>
    <w:rsid w:val="00C10EDC"/>
    <w:rsid w:val="00C127DB"/>
    <w:rsid w:val="00C12852"/>
    <w:rsid w:val="00C14EBF"/>
    <w:rsid w:val="00C15A8F"/>
    <w:rsid w:val="00C15CA0"/>
    <w:rsid w:val="00C243C7"/>
    <w:rsid w:val="00C24EBA"/>
    <w:rsid w:val="00C263C1"/>
    <w:rsid w:val="00C2651D"/>
    <w:rsid w:val="00C27972"/>
    <w:rsid w:val="00C27CDA"/>
    <w:rsid w:val="00C30B0C"/>
    <w:rsid w:val="00C32830"/>
    <w:rsid w:val="00C32A6C"/>
    <w:rsid w:val="00C32BA0"/>
    <w:rsid w:val="00C33506"/>
    <w:rsid w:val="00C36063"/>
    <w:rsid w:val="00C365F2"/>
    <w:rsid w:val="00C37332"/>
    <w:rsid w:val="00C4144E"/>
    <w:rsid w:val="00C42CC6"/>
    <w:rsid w:val="00C43A12"/>
    <w:rsid w:val="00C44675"/>
    <w:rsid w:val="00C46EAC"/>
    <w:rsid w:val="00C56592"/>
    <w:rsid w:val="00C620DC"/>
    <w:rsid w:val="00C63426"/>
    <w:rsid w:val="00C637E1"/>
    <w:rsid w:val="00C65102"/>
    <w:rsid w:val="00C65502"/>
    <w:rsid w:val="00C67810"/>
    <w:rsid w:val="00C709DC"/>
    <w:rsid w:val="00C75FB7"/>
    <w:rsid w:val="00C771CC"/>
    <w:rsid w:val="00C8139D"/>
    <w:rsid w:val="00C828A1"/>
    <w:rsid w:val="00C90722"/>
    <w:rsid w:val="00C90A98"/>
    <w:rsid w:val="00C921E7"/>
    <w:rsid w:val="00C945F2"/>
    <w:rsid w:val="00C94BA8"/>
    <w:rsid w:val="00C955C7"/>
    <w:rsid w:val="00C95724"/>
    <w:rsid w:val="00C96D0D"/>
    <w:rsid w:val="00CA35A2"/>
    <w:rsid w:val="00CA6778"/>
    <w:rsid w:val="00CA6C24"/>
    <w:rsid w:val="00CB2777"/>
    <w:rsid w:val="00CB3142"/>
    <w:rsid w:val="00CB35C1"/>
    <w:rsid w:val="00CC0491"/>
    <w:rsid w:val="00CC1451"/>
    <w:rsid w:val="00CC1CD1"/>
    <w:rsid w:val="00CC28E5"/>
    <w:rsid w:val="00CC38DF"/>
    <w:rsid w:val="00CD1390"/>
    <w:rsid w:val="00CD3833"/>
    <w:rsid w:val="00CD41AA"/>
    <w:rsid w:val="00CE11C4"/>
    <w:rsid w:val="00CE1B30"/>
    <w:rsid w:val="00CE2A68"/>
    <w:rsid w:val="00CE64DC"/>
    <w:rsid w:val="00CE6FF2"/>
    <w:rsid w:val="00CE7EFA"/>
    <w:rsid w:val="00CF3556"/>
    <w:rsid w:val="00CF39E8"/>
    <w:rsid w:val="00CF49ED"/>
    <w:rsid w:val="00CF4E7E"/>
    <w:rsid w:val="00D007BE"/>
    <w:rsid w:val="00D01B7A"/>
    <w:rsid w:val="00D02C7E"/>
    <w:rsid w:val="00D02D0E"/>
    <w:rsid w:val="00D03C06"/>
    <w:rsid w:val="00D041D4"/>
    <w:rsid w:val="00D043E6"/>
    <w:rsid w:val="00D068DF"/>
    <w:rsid w:val="00D07C6C"/>
    <w:rsid w:val="00D1109F"/>
    <w:rsid w:val="00D11F1D"/>
    <w:rsid w:val="00D12E63"/>
    <w:rsid w:val="00D1366A"/>
    <w:rsid w:val="00D1372B"/>
    <w:rsid w:val="00D14DC7"/>
    <w:rsid w:val="00D157DB"/>
    <w:rsid w:val="00D17384"/>
    <w:rsid w:val="00D226C2"/>
    <w:rsid w:val="00D22F44"/>
    <w:rsid w:val="00D26EEB"/>
    <w:rsid w:val="00D30A1C"/>
    <w:rsid w:val="00D30E55"/>
    <w:rsid w:val="00D31181"/>
    <w:rsid w:val="00D34503"/>
    <w:rsid w:val="00D412D1"/>
    <w:rsid w:val="00D41670"/>
    <w:rsid w:val="00D41C28"/>
    <w:rsid w:val="00D442C0"/>
    <w:rsid w:val="00D45718"/>
    <w:rsid w:val="00D508C5"/>
    <w:rsid w:val="00D50F2D"/>
    <w:rsid w:val="00D539AA"/>
    <w:rsid w:val="00D53B8E"/>
    <w:rsid w:val="00D53BBC"/>
    <w:rsid w:val="00D547A0"/>
    <w:rsid w:val="00D564F5"/>
    <w:rsid w:val="00D5706F"/>
    <w:rsid w:val="00D57ED9"/>
    <w:rsid w:val="00D57F78"/>
    <w:rsid w:val="00D61550"/>
    <w:rsid w:val="00D61E2C"/>
    <w:rsid w:val="00D62A52"/>
    <w:rsid w:val="00D66A26"/>
    <w:rsid w:val="00D66F0A"/>
    <w:rsid w:val="00D67D41"/>
    <w:rsid w:val="00D759FC"/>
    <w:rsid w:val="00D81083"/>
    <w:rsid w:val="00D81943"/>
    <w:rsid w:val="00D81A50"/>
    <w:rsid w:val="00D81B26"/>
    <w:rsid w:val="00D8286B"/>
    <w:rsid w:val="00D833D5"/>
    <w:rsid w:val="00D84EAB"/>
    <w:rsid w:val="00D85DF4"/>
    <w:rsid w:val="00D8606A"/>
    <w:rsid w:val="00D86EFE"/>
    <w:rsid w:val="00D92B52"/>
    <w:rsid w:val="00D92D3B"/>
    <w:rsid w:val="00D93588"/>
    <w:rsid w:val="00D96935"/>
    <w:rsid w:val="00DA06E1"/>
    <w:rsid w:val="00DA0FE8"/>
    <w:rsid w:val="00DA14F0"/>
    <w:rsid w:val="00DA1D05"/>
    <w:rsid w:val="00DA5587"/>
    <w:rsid w:val="00DA7C56"/>
    <w:rsid w:val="00DB095C"/>
    <w:rsid w:val="00DB1D04"/>
    <w:rsid w:val="00DB4EA8"/>
    <w:rsid w:val="00DB6461"/>
    <w:rsid w:val="00DC05F3"/>
    <w:rsid w:val="00DC3152"/>
    <w:rsid w:val="00DC47DE"/>
    <w:rsid w:val="00DC5327"/>
    <w:rsid w:val="00DC7071"/>
    <w:rsid w:val="00DD0032"/>
    <w:rsid w:val="00DD5022"/>
    <w:rsid w:val="00DD6B26"/>
    <w:rsid w:val="00DE33BF"/>
    <w:rsid w:val="00DE3A00"/>
    <w:rsid w:val="00DE423A"/>
    <w:rsid w:val="00DF2DA5"/>
    <w:rsid w:val="00E022AC"/>
    <w:rsid w:val="00E02ADC"/>
    <w:rsid w:val="00E02DBA"/>
    <w:rsid w:val="00E05AEB"/>
    <w:rsid w:val="00E072F5"/>
    <w:rsid w:val="00E102BF"/>
    <w:rsid w:val="00E11250"/>
    <w:rsid w:val="00E11358"/>
    <w:rsid w:val="00E12A6B"/>
    <w:rsid w:val="00E12D7F"/>
    <w:rsid w:val="00E13130"/>
    <w:rsid w:val="00E14CFE"/>
    <w:rsid w:val="00E156DF"/>
    <w:rsid w:val="00E17462"/>
    <w:rsid w:val="00E17F69"/>
    <w:rsid w:val="00E20F5E"/>
    <w:rsid w:val="00E21486"/>
    <w:rsid w:val="00E21E7C"/>
    <w:rsid w:val="00E33EA0"/>
    <w:rsid w:val="00E40AA4"/>
    <w:rsid w:val="00E446B5"/>
    <w:rsid w:val="00E462CF"/>
    <w:rsid w:val="00E463A0"/>
    <w:rsid w:val="00E46C8B"/>
    <w:rsid w:val="00E51469"/>
    <w:rsid w:val="00E5320E"/>
    <w:rsid w:val="00E53C84"/>
    <w:rsid w:val="00E5686E"/>
    <w:rsid w:val="00E57CC6"/>
    <w:rsid w:val="00E57D1F"/>
    <w:rsid w:val="00E66044"/>
    <w:rsid w:val="00E71A37"/>
    <w:rsid w:val="00E71A4E"/>
    <w:rsid w:val="00E71FFD"/>
    <w:rsid w:val="00E7298D"/>
    <w:rsid w:val="00E74A9F"/>
    <w:rsid w:val="00E74F37"/>
    <w:rsid w:val="00E75892"/>
    <w:rsid w:val="00E76ADD"/>
    <w:rsid w:val="00E77D4A"/>
    <w:rsid w:val="00E82C7F"/>
    <w:rsid w:val="00E834C3"/>
    <w:rsid w:val="00E8641D"/>
    <w:rsid w:val="00E8792E"/>
    <w:rsid w:val="00E90B0C"/>
    <w:rsid w:val="00E9171B"/>
    <w:rsid w:val="00E91D80"/>
    <w:rsid w:val="00E927FD"/>
    <w:rsid w:val="00E92AF4"/>
    <w:rsid w:val="00E92F6F"/>
    <w:rsid w:val="00E93B2E"/>
    <w:rsid w:val="00E94AD3"/>
    <w:rsid w:val="00E959E0"/>
    <w:rsid w:val="00E95CA4"/>
    <w:rsid w:val="00E96652"/>
    <w:rsid w:val="00EA2AEF"/>
    <w:rsid w:val="00EA2B9E"/>
    <w:rsid w:val="00EA5C0C"/>
    <w:rsid w:val="00EB18F8"/>
    <w:rsid w:val="00EB41C9"/>
    <w:rsid w:val="00EB4594"/>
    <w:rsid w:val="00EB65FE"/>
    <w:rsid w:val="00EB7C81"/>
    <w:rsid w:val="00EC046F"/>
    <w:rsid w:val="00EC2E08"/>
    <w:rsid w:val="00EC3CF0"/>
    <w:rsid w:val="00EC4889"/>
    <w:rsid w:val="00EC524F"/>
    <w:rsid w:val="00EC61A5"/>
    <w:rsid w:val="00EC694F"/>
    <w:rsid w:val="00EC708C"/>
    <w:rsid w:val="00EC740E"/>
    <w:rsid w:val="00EC785C"/>
    <w:rsid w:val="00ED0F3E"/>
    <w:rsid w:val="00ED1D1D"/>
    <w:rsid w:val="00ED1E95"/>
    <w:rsid w:val="00ED4397"/>
    <w:rsid w:val="00ED7944"/>
    <w:rsid w:val="00EE10CB"/>
    <w:rsid w:val="00EE3BE9"/>
    <w:rsid w:val="00EE47DE"/>
    <w:rsid w:val="00EE4814"/>
    <w:rsid w:val="00EE61BF"/>
    <w:rsid w:val="00EE79D5"/>
    <w:rsid w:val="00EF0C8B"/>
    <w:rsid w:val="00EF3248"/>
    <w:rsid w:val="00EF3368"/>
    <w:rsid w:val="00EF3DD8"/>
    <w:rsid w:val="00EF5967"/>
    <w:rsid w:val="00EF79C3"/>
    <w:rsid w:val="00F00297"/>
    <w:rsid w:val="00F0387C"/>
    <w:rsid w:val="00F049FA"/>
    <w:rsid w:val="00F05083"/>
    <w:rsid w:val="00F0600F"/>
    <w:rsid w:val="00F10B2F"/>
    <w:rsid w:val="00F11D0A"/>
    <w:rsid w:val="00F14C54"/>
    <w:rsid w:val="00F16650"/>
    <w:rsid w:val="00F2082A"/>
    <w:rsid w:val="00F21684"/>
    <w:rsid w:val="00F217C5"/>
    <w:rsid w:val="00F243BE"/>
    <w:rsid w:val="00F24796"/>
    <w:rsid w:val="00F247FD"/>
    <w:rsid w:val="00F2616C"/>
    <w:rsid w:val="00F26A84"/>
    <w:rsid w:val="00F26AC8"/>
    <w:rsid w:val="00F27CEF"/>
    <w:rsid w:val="00F32483"/>
    <w:rsid w:val="00F3386C"/>
    <w:rsid w:val="00F3758E"/>
    <w:rsid w:val="00F43396"/>
    <w:rsid w:val="00F52D3B"/>
    <w:rsid w:val="00F5516F"/>
    <w:rsid w:val="00F55BDB"/>
    <w:rsid w:val="00F57691"/>
    <w:rsid w:val="00F579C9"/>
    <w:rsid w:val="00F61860"/>
    <w:rsid w:val="00F61D97"/>
    <w:rsid w:val="00F656FF"/>
    <w:rsid w:val="00F65E65"/>
    <w:rsid w:val="00F6634A"/>
    <w:rsid w:val="00F6744F"/>
    <w:rsid w:val="00F72DEB"/>
    <w:rsid w:val="00F7378D"/>
    <w:rsid w:val="00F73A5D"/>
    <w:rsid w:val="00F76C69"/>
    <w:rsid w:val="00F77FF3"/>
    <w:rsid w:val="00F8345F"/>
    <w:rsid w:val="00F83BE5"/>
    <w:rsid w:val="00F902CB"/>
    <w:rsid w:val="00F9121A"/>
    <w:rsid w:val="00F92C55"/>
    <w:rsid w:val="00F9351A"/>
    <w:rsid w:val="00F96225"/>
    <w:rsid w:val="00F968ED"/>
    <w:rsid w:val="00F971E5"/>
    <w:rsid w:val="00F9727B"/>
    <w:rsid w:val="00FA168A"/>
    <w:rsid w:val="00FA2F50"/>
    <w:rsid w:val="00FA3D5A"/>
    <w:rsid w:val="00FA4EA6"/>
    <w:rsid w:val="00FA5327"/>
    <w:rsid w:val="00FA5DF5"/>
    <w:rsid w:val="00FB15D2"/>
    <w:rsid w:val="00FB17E5"/>
    <w:rsid w:val="00FB1A03"/>
    <w:rsid w:val="00FB2AE7"/>
    <w:rsid w:val="00FB3D53"/>
    <w:rsid w:val="00FB4954"/>
    <w:rsid w:val="00FC16C8"/>
    <w:rsid w:val="00FC18EF"/>
    <w:rsid w:val="00FC512E"/>
    <w:rsid w:val="00FC67D7"/>
    <w:rsid w:val="00FC79FB"/>
    <w:rsid w:val="00FD13D8"/>
    <w:rsid w:val="00FD47C0"/>
    <w:rsid w:val="00FD5308"/>
    <w:rsid w:val="00FD5F5F"/>
    <w:rsid w:val="00FD61ED"/>
    <w:rsid w:val="00FD697D"/>
    <w:rsid w:val="00FD7E71"/>
    <w:rsid w:val="00FE0088"/>
    <w:rsid w:val="00FE27E6"/>
    <w:rsid w:val="00FE492E"/>
    <w:rsid w:val="00FE5988"/>
    <w:rsid w:val="00FE7E81"/>
    <w:rsid w:val="00FF1624"/>
    <w:rsid w:val="00FF1BB8"/>
    <w:rsid w:val="00FF1D8D"/>
    <w:rsid w:val="00FF7686"/>
    <w:rsid w:val="00FF7B5D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033EA1F3-19C5-4184-A896-D1CE0CE8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1C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385C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link w:val="Nagwek2Znak"/>
    <w:qFormat/>
    <w:rsid w:val="007013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A6385C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rFonts w:ascii="Garamond" w:hAnsi="Garamond"/>
      <w:b/>
      <w:sz w:val="20"/>
      <w:szCs w:val="16"/>
    </w:rPr>
  </w:style>
  <w:style w:type="paragraph" w:styleId="Nagwek4">
    <w:name w:val="heading 4"/>
    <w:basedOn w:val="Normalny"/>
    <w:next w:val="Normalny"/>
    <w:link w:val="Nagwek4Znak"/>
    <w:qFormat/>
    <w:rsid w:val="00A6385C"/>
    <w:pPr>
      <w:keepNext/>
      <w:jc w:val="center"/>
      <w:outlineLvl w:val="3"/>
    </w:pPr>
    <w:rPr>
      <w:rFonts w:ascii="Tahoma" w:hAnsi="Tahoma" w:cs="Tahoma"/>
      <w:b/>
      <w:szCs w:val="16"/>
    </w:rPr>
  </w:style>
  <w:style w:type="paragraph" w:styleId="Nagwek5">
    <w:name w:val="heading 5"/>
    <w:basedOn w:val="Normalny"/>
    <w:next w:val="Normalny"/>
    <w:link w:val="Nagwek5Znak"/>
    <w:qFormat/>
    <w:rsid w:val="00A6385C"/>
    <w:pPr>
      <w:keepNext/>
      <w:outlineLvl w:val="4"/>
    </w:pPr>
    <w:rPr>
      <w:rFonts w:ascii="Tahoma" w:hAnsi="Tahoma" w:cs="Tahoma"/>
      <w:i/>
      <w:sz w:val="22"/>
      <w:szCs w:val="16"/>
    </w:rPr>
  </w:style>
  <w:style w:type="paragraph" w:styleId="Nagwek6">
    <w:name w:val="heading 6"/>
    <w:basedOn w:val="Normalny"/>
    <w:next w:val="Normalny"/>
    <w:link w:val="Nagwek6Znak"/>
    <w:qFormat/>
    <w:rsid w:val="00A6385C"/>
    <w:pPr>
      <w:keepNext/>
      <w:jc w:val="center"/>
      <w:outlineLvl w:val="5"/>
    </w:pPr>
    <w:rPr>
      <w:rFonts w:ascii="Tahoma" w:hAnsi="Tahoma" w:cs="Tahoma"/>
      <w:i/>
      <w:sz w:val="22"/>
      <w:szCs w:val="16"/>
    </w:rPr>
  </w:style>
  <w:style w:type="paragraph" w:styleId="Nagwek7">
    <w:name w:val="heading 7"/>
    <w:basedOn w:val="Normalny"/>
    <w:next w:val="Normalny"/>
    <w:link w:val="Nagwek7Znak"/>
    <w:qFormat/>
    <w:rsid w:val="00A6385C"/>
    <w:pPr>
      <w:keepNext/>
      <w:jc w:val="both"/>
      <w:outlineLvl w:val="6"/>
    </w:pPr>
    <w:rPr>
      <w:rFonts w:ascii="Tahoma" w:hAnsi="Tahoma" w:cs="Tahoma"/>
      <w:i/>
      <w:iCs/>
      <w:szCs w:val="16"/>
    </w:rPr>
  </w:style>
  <w:style w:type="paragraph" w:styleId="Nagwek8">
    <w:name w:val="heading 8"/>
    <w:basedOn w:val="Normalny"/>
    <w:next w:val="Normalny"/>
    <w:link w:val="Nagwek8Znak"/>
    <w:qFormat/>
    <w:rsid w:val="00A6385C"/>
    <w:pPr>
      <w:keepNext/>
      <w:jc w:val="center"/>
      <w:outlineLvl w:val="7"/>
    </w:pPr>
    <w:rPr>
      <w:rFonts w:ascii="Tahoma" w:hAnsi="Tahoma" w:cs="Tahoma"/>
      <w:b/>
      <w:sz w:val="22"/>
      <w:szCs w:val="16"/>
    </w:rPr>
  </w:style>
  <w:style w:type="paragraph" w:styleId="Nagwek9">
    <w:name w:val="heading 9"/>
    <w:basedOn w:val="Normalny"/>
    <w:next w:val="Normalny"/>
    <w:link w:val="Nagwek9Znak"/>
    <w:qFormat/>
    <w:rsid w:val="00A6385C"/>
    <w:pPr>
      <w:keepNext/>
      <w:jc w:val="center"/>
      <w:outlineLvl w:val="8"/>
    </w:pPr>
    <w:rPr>
      <w:rFonts w:ascii="Tahoma" w:hAnsi="Tahoma" w:cs="Tahoma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D57F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24B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7F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4B85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D57F78"/>
    <w:rPr>
      <w:rFonts w:ascii="Arial" w:hAnsi="Arial"/>
      <w:b/>
      <w:sz w:val="18"/>
      <w:szCs w:val="20"/>
    </w:rPr>
  </w:style>
  <w:style w:type="character" w:customStyle="1" w:styleId="TekstpodstawowyZnak">
    <w:name w:val="Tekst podstawowy Znak"/>
    <w:link w:val="Tekstpodstawowy"/>
    <w:rsid w:val="00A24B85"/>
    <w:rPr>
      <w:sz w:val="24"/>
      <w:szCs w:val="24"/>
    </w:rPr>
  </w:style>
  <w:style w:type="character" w:styleId="Hipercze">
    <w:name w:val="Hyperlink"/>
    <w:uiPriority w:val="99"/>
    <w:rsid w:val="00D57F78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5C4F2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26F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26F5"/>
  </w:style>
  <w:style w:type="character" w:styleId="Odwoanieprzypisukocowego">
    <w:name w:val="endnote reference"/>
    <w:uiPriority w:val="99"/>
    <w:semiHidden/>
    <w:unhideWhenUsed/>
    <w:rsid w:val="000226F5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6863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8638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B763B"/>
    <w:pPr>
      <w:spacing w:after="200" w:line="276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AB763B"/>
    <w:rPr>
      <w:rFonts w:eastAsia="Calibri"/>
      <w:lang w:eastAsia="en-US"/>
    </w:rPr>
  </w:style>
  <w:style w:type="paragraph" w:styleId="Bezodstpw">
    <w:name w:val="No Spacing"/>
    <w:qFormat/>
    <w:rsid w:val="00AB763B"/>
    <w:pPr>
      <w:jc w:val="both"/>
    </w:pPr>
    <w:rPr>
      <w:rFonts w:eastAsia="Calibri"/>
      <w:sz w:val="24"/>
      <w:szCs w:val="22"/>
      <w:lang w:eastAsia="en-US"/>
    </w:rPr>
  </w:style>
  <w:style w:type="character" w:styleId="Odwoanieprzypisudolnego">
    <w:name w:val="footnote reference"/>
    <w:unhideWhenUsed/>
    <w:rsid w:val="00AB763B"/>
    <w:rPr>
      <w:vertAlign w:val="superscript"/>
    </w:rPr>
  </w:style>
  <w:style w:type="character" w:styleId="Pogrubienie">
    <w:name w:val="Strong"/>
    <w:qFormat/>
    <w:rsid w:val="00B63C15"/>
    <w:rPr>
      <w:b/>
      <w:bCs/>
    </w:rPr>
  </w:style>
  <w:style w:type="paragraph" w:styleId="Akapitzlist">
    <w:name w:val="List Paragraph"/>
    <w:basedOn w:val="Normalny"/>
    <w:qFormat/>
    <w:rsid w:val="00590CC8"/>
    <w:pPr>
      <w:ind w:left="720"/>
      <w:contextualSpacing/>
    </w:pPr>
  </w:style>
  <w:style w:type="paragraph" w:customStyle="1" w:styleId="Default">
    <w:name w:val="Default"/>
    <w:rsid w:val="00B87FB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711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06">
    <w:name w:val="label06"/>
    <w:basedOn w:val="Domylnaczcionkaakapitu"/>
    <w:rsid w:val="003320C2"/>
  </w:style>
  <w:style w:type="character" w:customStyle="1" w:styleId="label06a">
    <w:name w:val="label06a"/>
    <w:basedOn w:val="Domylnaczcionkaakapitu"/>
    <w:rsid w:val="003320C2"/>
  </w:style>
  <w:style w:type="character" w:customStyle="1" w:styleId="theme">
    <w:name w:val="theme"/>
    <w:basedOn w:val="Domylnaczcionkaakapitu"/>
    <w:rsid w:val="009801CF"/>
  </w:style>
  <w:style w:type="character" w:customStyle="1" w:styleId="label07">
    <w:name w:val="label07"/>
    <w:basedOn w:val="Domylnaczcionkaakapitu"/>
    <w:rsid w:val="00BB472C"/>
  </w:style>
  <w:style w:type="character" w:customStyle="1" w:styleId="Nagwek2Znak">
    <w:name w:val="Nagłówek 2 Znak"/>
    <w:link w:val="Nagwek2"/>
    <w:rsid w:val="00701395"/>
    <w:rPr>
      <w:b/>
      <w:bCs/>
      <w:sz w:val="36"/>
      <w:szCs w:val="36"/>
    </w:rPr>
  </w:style>
  <w:style w:type="paragraph" w:styleId="NormalnyWeb">
    <w:name w:val="Normal (Web)"/>
    <w:basedOn w:val="Normalny"/>
    <w:unhideWhenUsed/>
    <w:rsid w:val="00A24A18"/>
    <w:pPr>
      <w:spacing w:before="100" w:beforeAutospacing="1" w:after="100" w:afterAutospacing="1"/>
    </w:pPr>
  </w:style>
  <w:style w:type="character" w:customStyle="1" w:styleId="z-label">
    <w:name w:val="z-label"/>
    <w:basedOn w:val="Domylnaczcionkaakapitu"/>
    <w:rsid w:val="002E6B8A"/>
  </w:style>
  <w:style w:type="character" w:customStyle="1" w:styleId="Nagwek1Znak">
    <w:name w:val="Nagłówek 1 Znak"/>
    <w:link w:val="Nagwek1"/>
    <w:rsid w:val="00A6385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Tekstpodstawowy2">
    <w:name w:val="Body Text 2"/>
    <w:basedOn w:val="Normalny"/>
    <w:link w:val="Tekstpodstawowy2Znak"/>
    <w:unhideWhenUsed/>
    <w:rsid w:val="00A6385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rsid w:val="00A6385C"/>
    <w:rPr>
      <w:sz w:val="24"/>
      <w:szCs w:val="24"/>
    </w:rPr>
  </w:style>
  <w:style w:type="character" w:customStyle="1" w:styleId="Nagwek3Znak">
    <w:name w:val="Nagłówek 3 Znak"/>
    <w:link w:val="Nagwek3"/>
    <w:rsid w:val="00A6385C"/>
    <w:rPr>
      <w:rFonts w:ascii="Garamond" w:hAnsi="Garamond"/>
      <w:b/>
      <w:szCs w:val="16"/>
    </w:rPr>
  </w:style>
  <w:style w:type="character" w:customStyle="1" w:styleId="Nagwek4Znak">
    <w:name w:val="Nagłówek 4 Znak"/>
    <w:link w:val="Nagwek4"/>
    <w:rsid w:val="00A6385C"/>
    <w:rPr>
      <w:rFonts w:ascii="Tahoma" w:hAnsi="Tahoma" w:cs="Tahoma"/>
      <w:b/>
      <w:sz w:val="24"/>
      <w:szCs w:val="16"/>
    </w:rPr>
  </w:style>
  <w:style w:type="character" w:customStyle="1" w:styleId="Nagwek5Znak">
    <w:name w:val="Nagłówek 5 Znak"/>
    <w:link w:val="Nagwek5"/>
    <w:rsid w:val="00A6385C"/>
    <w:rPr>
      <w:rFonts w:ascii="Tahoma" w:hAnsi="Tahoma" w:cs="Tahoma"/>
      <w:i/>
      <w:sz w:val="22"/>
      <w:szCs w:val="16"/>
    </w:rPr>
  </w:style>
  <w:style w:type="character" w:customStyle="1" w:styleId="Nagwek6Znak">
    <w:name w:val="Nagłówek 6 Znak"/>
    <w:link w:val="Nagwek6"/>
    <w:rsid w:val="00A6385C"/>
    <w:rPr>
      <w:rFonts w:ascii="Tahoma" w:hAnsi="Tahoma" w:cs="Tahoma"/>
      <w:i/>
      <w:sz w:val="22"/>
      <w:szCs w:val="16"/>
    </w:rPr>
  </w:style>
  <w:style w:type="character" w:customStyle="1" w:styleId="Nagwek7Znak">
    <w:name w:val="Nagłówek 7 Znak"/>
    <w:link w:val="Nagwek7"/>
    <w:rsid w:val="00A6385C"/>
    <w:rPr>
      <w:rFonts w:ascii="Tahoma" w:hAnsi="Tahoma" w:cs="Tahoma"/>
      <w:i/>
      <w:iCs/>
      <w:sz w:val="24"/>
      <w:szCs w:val="16"/>
    </w:rPr>
  </w:style>
  <w:style w:type="character" w:customStyle="1" w:styleId="Nagwek8Znak">
    <w:name w:val="Nagłówek 8 Znak"/>
    <w:link w:val="Nagwek8"/>
    <w:rsid w:val="00A6385C"/>
    <w:rPr>
      <w:rFonts w:ascii="Tahoma" w:hAnsi="Tahoma" w:cs="Tahoma"/>
      <w:b/>
      <w:sz w:val="22"/>
      <w:szCs w:val="16"/>
    </w:rPr>
  </w:style>
  <w:style w:type="character" w:customStyle="1" w:styleId="Nagwek9Znak">
    <w:name w:val="Nagłówek 9 Znak"/>
    <w:link w:val="Nagwek9"/>
    <w:rsid w:val="00A6385C"/>
    <w:rPr>
      <w:rFonts w:ascii="Tahoma" w:hAnsi="Tahoma" w:cs="Tahoma"/>
      <w:b/>
      <w:bCs/>
      <w:sz w:val="16"/>
      <w:szCs w:val="16"/>
    </w:rPr>
  </w:style>
  <w:style w:type="numbering" w:customStyle="1" w:styleId="Bezlisty1">
    <w:name w:val="Bez listy1"/>
    <w:next w:val="Bezlisty"/>
    <w:uiPriority w:val="99"/>
    <w:semiHidden/>
    <w:rsid w:val="00A6385C"/>
  </w:style>
  <w:style w:type="paragraph" w:customStyle="1" w:styleId="Znak17ZnakZnak">
    <w:name w:val="Znak17 Znak Znak"/>
    <w:basedOn w:val="Normalny"/>
    <w:rsid w:val="00A6385C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A6385C"/>
    <w:pPr>
      <w:tabs>
        <w:tab w:val="left" w:pos="284"/>
        <w:tab w:val="right" w:leader="underscore" w:pos="9900"/>
      </w:tabs>
      <w:spacing w:before="120"/>
    </w:pPr>
    <w:rPr>
      <w:b/>
      <w:bCs/>
      <w:i/>
      <w:iCs/>
      <w:sz w:val="26"/>
      <w:szCs w:val="28"/>
    </w:rPr>
  </w:style>
  <w:style w:type="paragraph" w:styleId="Spistreci2">
    <w:name w:val="toc 2"/>
    <w:basedOn w:val="Normalny"/>
    <w:next w:val="Normalny"/>
    <w:autoRedefine/>
    <w:rsid w:val="00A6385C"/>
    <w:pPr>
      <w:tabs>
        <w:tab w:val="left" w:pos="780"/>
        <w:tab w:val="right" w:leader="underscore" w:pos="9900"/>
      </w:tabs>
      <w:spacing w:before="120"/>
      <w:ind w:left="284" w:hanging="260"/>
    </w:pPr>
    <w:rPr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A6385C"/>
    <w:pPr>
      <w:widowControl w:val="0"/>
      <w:spacing w:line="260" w:lineRule="auto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rsid w:val="00A6385C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rsid w:val="00A6385C"/>
    <w:rPr>
      <w:rFonts w:ascii="Tahoma" w:hAnsi="Tahoma"/>
    </w:rPr>
  </w:style>
  <w:style w:type="paragraph" w:customStyle="1" w:styleId="StandardowyStandardowy1">
    <w:name w:val="Standardowy.Standardowy1"/>
    <w:rsid w:val="00A6385C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A6385C"/>
    <w:pPr>
      <w:jc w:val="center"/>
    </w:pPr>
    <w:rPr>
      <w:b/>
      <w:sz w:val="26"/>
      <w:szCs w:val="20"/>
      <w:lang w:val="en-US"/>
    </w:rPr>
  </w:style>
  <w:style w:type="character" w:customStyle="1" w:styleId="TytuZnak">
    <w:name w:val="Tytuł Znak"/>
    <w:link w:val="Tytu"/>
    <w:rsid w:val="00A6385C"/>
    <w:rPr>
      <w:b/>
      <w:sz w:val="26"/>
      <w:lang w:val="en-US"/>
    </w:rPr>
  </w:style>
  <w:style w:type="character" w:styleId="Numerstrony">
    <w:name w:val="page number"/>
    <w:basedOn w:val="Domylnaczcionkaakapitu"/>
    <w:rsid w:val="00A6385C"/>
  </w:style>
  <w:style w:type="paragraph" w:customStyle="1" w:styleId="Tekstpodstawowy21">
    <w:name w:val="Tekst podstawowy 21"/>
    <w:basedOn w:val="Normalny"/>
    <w:rsid w:val="00A6385C"/>
    <w:pPr>
      <w:spacing w:line="280" w:lineRule="auto"/>
    </w:pPr>
    <w:rPr>
      <w:rFonts w:ascii="Arial" w:hAnsi="Arial"/>
      <w:i/>
      <w:sz w:val="20"/>
      <w:szCs w:val="20"/>
    </w:rPr>
  </w:style>
  <w:style w:type="paragraph" w:styleId="Podtytu">
    <w:name w:val="Subtitle"/>
    <w:basedOn w:val="Normalny"/>
    <w:link w:val="PodtytuZnak"/>
    <w:qFormat/>
    <w:rsid w:val="00A6385C"/>
    <w:pPr>
      <w:jc w:val="center"/>
    </w:pPr>
    <w:rPr>
      <w:rFonts w:ascii="Garamond" w:hAnsi="Garamond"/>
      <w:b/>
      <w:sz w:val="96"/>
      <w:szCs w:val="20"/>
    </w:rPr>
  </w:style>
  <w:style w:type="character" w:customStyle="1" w:styleId="PodtytuZnak">
    <w:name w:val="Podtytuł Znak"/>
    <w:link w:val="Podtytu"/>
    <w:rsid w:val="00A6385C"/>
    <w:rPr>
      <w:rFonts w:ascii="Garamond" w:hAnsi="Garamond"/>
      <w:b/>
      <w:sz w:val="96"/>
    </w:rPr>
  </w:style>
  <w:style w:type="paragraph" w:styleId="Tekstpodstawowy3">
    <w:name w:val="Body Text 3"/>
    <w:basedOn w:val="Normalny"/>
    <w:link w:val="Tekstpodstawowy3Znak"/>
    <w:rsid w:val="00A6385C"/>
    <w:pPr>
      <w:jc w:val="center"/>
    </w:pPr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rsid w:val="00A6385C"/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A6385C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A6385C"/>
    <w:pPr>
      <w:spacing w:after="120"/>
      <w:ind w:left="360"/>
    </w:pPr>
    <w:rPr>
      <w:rFonts w:ascii="Garamond" w:hAnsi="Garamond"/>
      <w:sz w:val="26"/>
      <w:szCs w:val="16"/>
    </w:rPr>
  </w:style>
  <w:style w:type="paragraph" w:styleId="Tekstpodstawowywcity">
    <w:name w:val="Body Text Indent"/>
    <w:basedOn w:val="Normalny"/>
    <w:link w:val="TekstpodstawowywcityZnak"/>
    <w:rsid w:val="00A6385C"/>
    <w:pPr>
      <w:ind w:left="1418"/>
    </w:pPr>
    <w:rPr>
      <w:rFonts w:ascii="Tahoma" w:hAnsi="Tahoma" w:cs="Tahoma"/>
      <w:b/>
      <w:bCs/>
      <w:sz w:val="22"/>
      <w:szCs w:val="16"/>
    </w:rPr>
  </w:style>
  <w:style w:type="character" w:customStyle="1" w:styleId="TekstpodstawowywcityZnak">
    <w:name w:val="Tekst podstawowy wcięty Znak"/>
    <w:link w:val="Tekstpodstawowywcity"/>
    <w:rsid w:val="00A6385C"/>
    <w:rPr>
      <w:rFonts w:ascii="Tahoma" w:hAnsi="Tahoma" w:cs="Tahoma"/>
      <w:b/>
      <w:bCs/>
      <w:sz w:val="22"/>
      <w:szCs w:val="16"/>
    </w:rPr>
  </w:style>
  <w:style w:type="paragraph" w:styleId="Spistreci3">
    <w:name w:val="toc 3"/>
    <w:basedOn w:val="Normalny"/>
    <w:next w:val="Normalny"/>
    <w:autoRedefine/>
    <w:rsid w:val="00A6385C"/>
    <w:pPr>
      <w:jc w:val="center"/>
    </w:pPr>
    <w:rPr>
      <w:sz w:val="26"/>
    </w:rPr>
  </w:style>
  <w:style w:type="paragraph" w:styleId="Spistreci4">
    <w:name w:val="toc 4"/>
    <w:basedOn w:val="Normalny"/>
    <w:next w:val="Normalny"/>
    <w:autoRedefine/>
    <w:rsid w:val="00A6385C"/>
    <w:pPr>
      <w:ind w:left="780"/>
    </w:pPr>
    <w:rPr>
      <w:sz w:val="26"/>
    </w:rPr>
  </w:style>
  <w:style w:type="paragraph" w:styleId="Spistreci5">
    <w:name w:val="toc 5"/>
    <w:basedOn w:val="Normalny"/>
    <w:next w:val="Normalny"/>
    <w:autoRedefine/>
    <w:rsid w:val="00A6385C"/>
    <w:pPr>
      <w:ind w:left="1040"/>
    </w:pPr>
    <w:rPr>
      <w:sz w:val="26"/>
    </w:rPr>
  </w:style>
  <w:style w:type="paragraph" w:styleId="Spistreci6">
    <w:name w:val="toc 6"/>
    <w:basedOn w:val="Normalny"/>
    <w:next w:val="Normalny"/>
    <w:autoRedefine/>
    <w:rsid w:val="00A6385C"/>
    <w:pPr>
      <w:ind w:left="1300"/>
    </w:pPr>
    <w:rPr>
      <w:sz w:val="26"/>
    </w:rPr>
  </w:style>
  <w:style w:type="paragraph" w:styleId="Spistreci7">
    <w:name w:val="toc 7"/>
    <w:basedOn w:val="Normalny"/>
    <w:next w:val="Normalny"/>
    <w:autoRedefine/>
    <w:rsid w:val="00A6385C"/>
    <w:pPr>
      <w:ind w:left="1560"/>
    </w:pPr>
    <w:rPr>
      <w:sz w:val="26"/>
    </w:rPr>
  </w:style>
  <w:style w:type="paragraph" w:styleId="Spistreci8">
    <w:name w:val="toc 8"/>
    <w:basedOn w:val="Normalny"/>
    <w:next w:val="Normalny"/>
    <w:autoRedefine/>
    <w:rsid w:val="00A6385C"/>
    <w:pPr>
      <w:ind w:left="1820"/>
    </w:pPr>
    <w:rPr>
      <w:sz w:val="26"/>
    </w:rPr>
  </w:style>
  <w:style w:type="paragraph" w:styleId="Spistreci9">
    <w:name w:val="toc 9"/>
    <w:basedOn w:val="Normalny"/>
    <w:next w:val="Normalny"/>
    <w:autoRedefine/>
    <w:rsid w:val="00A6385C"/>
    <w:pPr>
      <w:ind w:left="2080"/>
    </w:pPr>
    <w:rPr>
      <w:sz w:val="26"/>
    </w:rPr>
  </w:style>
  <w:style w:type="character" w:styleId="Odwoaniedokomentarza">
    <w:name w:val="annotation reference"/>
    <w:uiPriority w:val="99"/>
    <w:semiHidden/>
    <w:rsid w:val="00A638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6385C"/>
    <w:rPr>
      <w:rFonts w:ascii="Garamond" w:hAnsi="Garamond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6385C"/>
    <w:rPr>
      <w:rFonts w:ascii="Garamond" w:hAnsi="Garamond"/>
    </w:rPr>
  </w:style>
  <w:style w:type="paragraph" w:styleId="Legenda">
    <w:name w:val="caption"/>
    <w:basedOn w:val="Normalny"/>
    <w:next w:val="Normalny"/>
    <w:qFormat/>
    <w:rsid w:val="00A6385C"/>
    <w:pPr>
      <w:spacing w:before="120" w:after="120"/>
    </w:pPr>
    <w:rPr>
      <w:b/>
      <w:sz w:val="20"/>
      <w:szCs w:val="20"/>
    </w:rPr>
  </w:style>
  <w:style w:type="paragraph" w:styleId="Lista">
    <w:name w:val="List"/>
    <w:basedOn w:val="Tekstpodstawowy"/>
    <w:rsid w:val="00A6385C"/>
    <w:pPr>
      <w:tabs>
        <w:tab w:val="left" w:pos="720"/>
      </w:tabs>
      <w:spacing w:after="80"/>
      <w:ind w:left="720" w:hanging="360"/>
    </w:pPr>
    <w:rPr>
      <w:rFonts w:ascii="Garamond" w:hAnsi="Garamond"/>
      <w:b w:val="0"/>
      <w:sz w:val="24"/>
    </w:rPr>
  </w:style>
  <w:style w:type="character" w:styleId="UyteHipercze">
    <w:name w:val="FollowedHyperlink"/>
    <w:aliases w:val="OdwiedzoneHiperłącze"/>
    <w:uiPriority w:val="99"/>
    <w:rsid w:val="00A6385C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A6385C"/>
    <w:pPr>
      <w:ind w:firstLine="709"/>
      <w:jc w:val="both"/>
    </w:pPr>
    <w:rPr>
      <w:rFonts w:ascii="Tahoma" w:hAnsi="Tahoma"/>
      <w:sz w:val="20"/>
      <w:szCs w:val="16"/>
    </w:rPr>
  </w:style>
  <w:style w:type="character" w:customStyle="1" w:styleId="Tekstpodstawowywcity2Znak">
    <w:name w:val="Tekst podstawowy wcięty 2 Znak"/>
    <w:link w:val="Tekstpodstawowywcity2"/>
    <w:rsid w:val="00A6385C"/>
    <w:rPr>
      <w:rFonts w:ascii="Tahoma" w:hAnsi="Tahoma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6385C"/>
    <w:rPr>
      <w:b/>
      <w:bCs/>
    </w:rPr>
  </w:style>
  <w:style w:type="character" w:customStyle="1" w:styleId="TematkomentarzaZnak">
    <w:name w:val="Temat komentarza Znak"/>
    <w:link w:val="Tematkomentarza"/>
    <w:rsid w:val="00A6385C"/>
    <w:rPr>
      <w:rFonts w:ascii="Garamond" w:hAnsi="Garamond"/>
      <w:b/>
      <w:bCs/>
    </w:rPr>
  </w:style>
  <w:style w:type="paragraph" w:customStyle="1" w:styleId="Tekstpodstawowywcity31">
    <w:name w:val="Tekst podstawowy wcięty 31"/>
    <w:basedOn w:val="Normalny"/>
    <w:rsid w:val="00A6385C"/>
    <w:pPr>
      <w:widowControl w:val="0"/>
      <w:spacing w:line="260" w:lineRule="auto"/>
      <w:ind w:left="40"/>
    </w:pPr>
    <w:rPr>
      <w:rFonts w:ascii="Arial" w:hAnsi="Arial"/>
      <w:szCs w:val="20"/>
    </w:rPr>
  </w:style>
  <w:style w:type="paragraph" w:styleId="Mapadokumentu">
    <w:name w:val="Document Map"/>
    <w:basedOn w:val="Normalny"/>
    <w:link w:val="MapadokumentuZnak"/>
    <w:semiHidden/>
    <w:rsid w:val="00A6385C"/>
    <w:pPr>
      <w:shd w:val="clear" w:color="auto" w:fill="000080"/>
    </w:pPr>
    <w:rPr>
      <w:rFonts w:ascii="Tahoma" w:hAnsi="Tahoma" w:cs="Tahoma"/>
      <w:sz w:val="26"/>
      <w:szCs w:val="16"/>
    </w:rPr>
  </w:style>
  <w:style w:type="character" w:customStyle="1" w:styleId="MapadokumentuZnak">
    <w:name w:val="Mapa dokumentu Znak"/>
    <w:link w:val="Mapadokumentu"/>
    <w:semiHidden/>
    <w:rsid w:val="00A6385C"/>
    <w:rPr>
      <w:rFonts w:ascii="Tahoma" w:hAnsi="Tahoma" w:cs="Tahoma"/>
      <w:sz w:val="26"/>
      <w:szCs w:val="16"/>
      <w:shd w:val="clear" w:color="auto" w:fill="000080"/>
    </w:rPr>
  </w:style>
  <w:style w:type="paragraph" w:customStyle="1" w:styleId="1">
    <w:name w:val="1"/>
    <w:basedOn w:val="Normalny"/>
    <w:rsid w:val="00A6385C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ust">
    <w:name w:val="ust"/>
    <w:rsid w:val="00A6385C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A6385C"/>
    <w:rPr>
      <w:color w:val="0000CD"/>
    </w:rPr>
  </w:style>
  <w:style w:type="paragraph" w:customStyle="1" w:styleId="ZnakZnak1ZnakZnak">
    <w:name w:val="Znak Znak1 Znak Znak"/>
    <w:basedOn w:val="Normalny"/>
    <w:rsid w:val="00A6385C"/>
    <w:rPr>
      <w:rFonts w:ascii="Arial" w:hAnsi="Arial" w:cs="Arial"/>
    </w:rPr>
  </w:style>
  <w:style w:type="paragraph" w:customStyle="1" w:styleId="ZnakZnak1Znak">
    <w:name w:val="Znak Znak1 Znak"/>
    <w:basedOn w:val="Normalny"/>
    <w:rsid w:val="00A6385C"/>
    <w:rPr>
      <w:rFonts w:ascii="Arial" w:hAnsi="Arial" w:cs="Arial"/>
    </w:rPr>
  </w:style>
  <w:style w:type="paragraph" w:customStyle="1" w:styleId="StandardowyStandardowy12">
    <w:name w:val="Standardowy.Standardowy12"/>
    <w:rsid w:val="00A6385C"/>
    <w:rPr>
      <w:rFonts w:ascii="Garamond" w:hAnsi="Garamond"/>
      <w:sz w:val="26"/>
    </w:rPr>
  </w:style>
  <w:style w:type="paragraph" w:customStyle="1" w:styleId="StandardowyStandardowy11">
    <w:name w:val="Standardowy.Standardowy11"/>
    <w:rsid w:val="00A6385C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A6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A6385C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A6385C"/>
    <w:rPr>
      <w:rFonts w:ascii="Arial" w:hAnsi="Arial" w:cs="Arial"/>
    </w:rPr>
  </w:style>
  <w:style w:type="paragraph" w:customStyle="1" w:styleId="Style21">
    <w:name w:val="Style21"/>
    <w:basedOn w:val="Normalny"/>
    <w:rsid w:val="00A6385C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</w:rPr>
  </w:style>
  <w:style w:type="paragraph" w:customStyle="1" w:styleId="Style34">
    <w:name w:val="Style34"/>
    <w:basedOn w:val="Normalny"/>
    <w:rsid w:val="00A6385C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</w:rPr>
  </w:style>
  <w:style w:type="character" w:customStyle="1" w:styleId="FontStyle72">
    <w:name w:val="Font Style72"/>
    <w:rsid w:val="00A6385C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A6385C"/>
    <w:rPr>
      <w:rFonts w:ascii="Tahoma" w:eastAsia="SimSun" w:hAnsi="Tahoma"/>
      <w:b/>
      <w:bCs/>
      <w:sz w:val="16"/>
      <w:szCs w:val="16"/>
    </w:rPr>
  </w:style>
  <w:style w:type="paragraph" w:customStyle="1" w:styleId="BodyTextIndent1">
    <w:name w:val="Body Text Indent1"/>
    <w:basedOn w:val="Normalny"/>
    <w:link w:val="BodyTextIndentChar"/>
    <w:rsid w:val="00A6385C"/>
    <w:pPr>
      <w:ind w:left="1418"/>
    </w:pPr>
    <w:rPr>
      <w:rFonts w:ascii="Tahoma" w:eastAsia="SimSun" w:hAnsi="Tahoma"/>
      <w:b/>
      <w:bCs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A6385C"/>
    <w:pPr>
      <w:ind w:firstLine="360"/>
    </w:pPr>
    <w:rPr>
      <w:rFonts w:ascii="Garamond" w:hAnsi="Garamond" w:cs="Garamond"/>
      <w:b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rsid w:val="00A6385C"/>
    <w:rPr>
      <w:rFonts w:ascii="Garamond" w:hAnsi="Garamond" w:cs="Garamond"/>
      <w:sz w:val="26"/>
      <w:szCs w:val="26"/>
    </w:rPr>
  </w:style>
  <w:style w:type="paragraph" w:styleId="Tekstpodstawowyzwciciem2">
    <w:name w:val="Body Text First Indent 2"/>
    <w:basedOn w:val="Tekstpodstawowywcity"/>
    <w:link w:val="Tekstpodstawowyzwciciem2Znak"/>
    <w:rsid w:val="00A6385C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rsid w:val="00A6385C"/>
    <w:rPr>
      <w:rFonts w:ascii="Garamond" w:hAnsi="Garamond" w:cs="Garamond"/>
      <w:b w:val="0"/>
      <w:bCs w:val="0"/>
      <w:sz w:val="26"/>
      <w:szCs w:val="26"/>
    </w:rPr>
  </w:style>
  <w:style w:type="paragraph" w:customStyle="1" w:styleId="BodyText31">
    <w:name w:val="Body Text 31"/>
    <w:basedOn w:val="Normalny"/>
    <w:rsid w:val="00A6385C"/>
    <w:pPr>
      <w:widowControl w:val="0"/>
      <w:spacing w:line="260" w:lineRule="auto"/>
      <w:jc w:val="both"/>
    </w:pPr>
    <w:rPr>
      <w:rFonts w:ascii="Garamond" w:hAnsi="Garamond" w:cs="Garamond"/>
    </w:rPr>
  </w:style>
  <w:style w:type="paragraph" w:customStyle="1" w:styleId="BodyText21">
    <w:name w:val="Body Text 21"/>
    <w:basedOn w:val="Normalny"/>
    <w:rsid w:val="00A6385C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A6385C"/>
    <w:pPr>
      <w:widowControl w:val="0"/>
      <w:spacing w:line="260" w:lineRule="auto"/>
      <w:ind w:left="40"/>
    </w:pPr>
    <w:rPr>
      <w:rFonts w:ascii="Arial" w:hAnsi="Arial" w:cs="Arial"/>
    </w:rPr>
  </w:style>
  <w:style w:type="paragraph" w:styleId="Lista2">
    <w:name w:val="List 2"/>
    <w:basedOn w:val="Normalny"/>
    <w:rsid w:val="00A6385C"/>
    <w:pPr>
      <w:ind w:left="566" w:hanging="283"/>
    </w:pPr>
    <w:rPr>
      <w:rFonts w:ascii="Garamond" w:hAnsi="Garamond" w:cs="Garamond"/>
      <w:sz w:val="26"/>
      <w:szCs w:val="26"/>
    </w:rPr>
  </w:style>
  <w:style w:type="paragraph" w:styleId="Lista3">
    <w:name w:val="List 3"/>
    <w:basedOn w:val="Normalny"/>
    <w:rsid w:val="00A6385C"/>
    <w:pPr>
      <w:ind w:left="849" w:hanging="283"/>
    </w:pPr>
    <w:rPr>
      <w:rFonts w:ascii="Garamond" w:hAnsi="Garamond" w:cs="Garamond"/>
      <w:sz w:val="26"/>
      <w:szCs w:val="26"/>
    </w:rPr>
  </w:style>
  <w:style w:type="paragraph" w:styleId="Listapunktowana2">
    <w:name w:val="List Bullet 2"/>
    <w:basedOn w:val="Normalny"/>
    <w:rsid w:val="00A6385C"/>
    <w:pPr>
      <w:numPr>
        <w:numId w:val="1"/>
      </w:numPr>
      <w:tabs>
        <w:tab w:val="num" w:pos="643"/>
      </w:tabs>
      <w:ind w:left="643"/>
    </w:pPr>
    <w:rPr>
      <w:rFonts w:ascii="Garamond" w:hAnsi="Garamond" w:cs="Garamond"/>
      <w:sz w:val="26"/>
      <w:szCs w:val="26"/>
    </w:rPr>
  </w:style>
  <w:style w:type="paragraph" w:styleId="Listapunktowana3">
    <w:name w:val="List Bullet 3"/>
    <w:basedOn w:val="Normalny"/>
    <w:rsid w:val="00A6385C"/>
    <w:pPr>
      <w:numPr>
        <w:numId w:val="2"/>
      </w:numPr>
      <w:tabs>
        <w:tab w:val="num" w:pos="926"/>
      </w:tabs>
      <w:ind w:left="926"/>
    </w:pPr>
    <w:rPr>
      <w:rFonts w:ascii="Garamond" w:hAnsi="Garamond" w:cs="Garamond"/>
      <w:sz w:val="26"/>
      <w:szCs w:val="26"/>
    </w:rPr>
  </w:style>
  <w:style w:type="paragraph" w:styleId="Wcicienormalne">
    <w:name w:val="Normal Indent"/>
    <w:basedOn w:val="Normalny"/>
    <w:rsid w:val="00A6385C"/>
    <w:pPr>
      <w:ind w:left="708"/>
    </w:pPr>
    <w:rPr>
      <w:rFonts w:ascii="Garamond" w:hAnsi="Garamond" w:cs="Garamond"/>
      <w:sz w:val="26"/>
      <w:szCs w:val="26"/>
    </w:rPr>
  </w:style>
  <w:style w:type="character" w:customStyle="1" w:styleId="EndnoteTextChar">
    <w:name w:val="Endnote Text Char"/>
    <w:semiHidden/>
    <w:locked/>
    <w:rsid w:val="00A6385C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A6385C"/>
    <w:rPr>
      <w:rFonts w:ascii="Arial" w:hAnsi="Arial" w:cs="Arial"/>
    </w:rPr>
  </w:style>
  <w:style w:type="character" w:customStyle="1" w:styleId="HeaderChar">
    <w:name w:val="Header Char"/>
    <w:aliases w:val="Nagłówek strony Char"/>
    <w:locked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A6385C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A6385C"/>
    <w:rPr>
      <w:rFonts w:ascii="Garamond" w:hAnsi="Garamond"/>
      <w:sz w:val="26"/>
    </w:rPr>
  </w:style>
  <w:style w:type="character" w:customStyle="1" w:styleId="Heading6Char">
    <w:name w:val="Heading 6 Char"/>
    <w:locked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paragraph" w:customStyle="1" w:styleId="Bezodstpw1">
    <w:name w:val="Bez odstępów1"/>
    <w:rsid w:val="00A6385C"/>
    <w:rPr>
      <w:rFonts w:ascii="Calibri" w:hAnsi="Calibri"/>
      <w:sz w:val="24"/>
      <w:szCs w:val="24"/>
    </w:rPr>
  </w:style>
  <w:style w:type="paragraph" w:customStyle="1" w:styleId="ZnakZnak1ZnakZnakZnakZnak">
    <w:name w:val="Znak Znak1 Znak Znak Znak Znak"/>
    <w:basedOn w:val="Normalny"/>
    <w:rsid w:val="00A6385C"/>
    <w:rPr>
      <w:rFonts w:ascii="Arial" w:hAnsi="Arial" w:cs="Arial"/>
    </w:rPr>
  </w:style>
  <w:style w:type="paragraph" w:customStyle="1" w:styleId="ZnakZnak3">
    <w:name w:val="Znak Znak3"/>
    <w:basedOn w:val="Normalny"/>
    <w:rsid w:val="00A6385C"/>
    <w:rPr>
      <w:rFonts w:ascii="Arial" w:hAnsi="Arial" w:cs="Arial"/>
    </w:rPr>
  </w:style>
  <w:style w:type="numbering" w:customStyle="1" w:styleId="Bezlisty11">
    <w:name w:val="Bez listy11"/>
    <w:next w:val="Bezlisty"/>
    <w:uiPriority w:val="99"/>
    <w:semiHidden/>
    <w:unhideWhenUsed/>
    <w:rsid w:val="00A6385C"/>
  </w:style>
  <w:style w:type="character" w:customStyle="1" w:styleId="WW8Num2z0">
    <w:name w:val="WW8Num2z0"/>
    <w:rsid w:val="00A6385C"/>
    <w:rPr>
      <w:b w:val="0"/>
    </w:rPr>
  </w:style>
  <w:style w:type="character" w:customStyle="1" w:styleId="WW8Num3z0">
    <w:name w:val="WW8Num3z0"/>
    <w:rsid w:val="00A6385C"/>
    <w:rPr>
      <w:b w:val="0"/>
    </w:rPr>
  </w:style>
  <w:style w:type="character" w:customStyle="1" w:styleId="WW8Num5z0">
    <w:name w:val="WW8Num5z0"/>
    <w:rsid w:val="00A6385C"/>
    <w:rPr>
      <w:b w:val="0"/>
    </w:rPr>
  </w:style>
  <w:style w:type="character" w:customStyle="1" w:styleId="WW8Num6z0">
    <w:name w:val="WW8Num6z0"/>
    <w:rsid w:val="00A6385C"/>
    <w:rPr>
      <w:b w:val="0"/>
    </w:rPr>
  </w:style>
  <w:style w:type="character" w:customStyle="1" w:styleId="WW8Num7z0">
    <w:name w:val="WW8Num7z0"/>
    <w:rsid w:val="00A6385C"/>
    <w:rPr>
      <w:rFonts w:ascii="Symbol" w:hAnsi="Symbol" w:cs="Times New Roman"/>
      <w:color w:val="auto"/>
    </w:rPr>
  </w:style>
  <w:style w:type="character" w:customStyle="1" w:styleId="WW8Num8z0">
    <w:name w:val="WW8Num8z0"/>
    <w:rsid w:val="00A6385C"/>
    <w:rPr>
      <w:rFonts w:ascii="Symbol" w:hAnsi="Symbol" w:cs="Symbol"/>
    </w:rPr>
  </w:style>
  <w:style w:type="character" w:customStyle="1" w:styleId="WW8Num10z0">
    <w:name w:val="WW8Num10z0"/>
    <w:rsid w:val="00A6385C"/>
    <w:rPr>
      <w:rFonts w:ascii="Symbol" w:hAnsi="Symbol" w:cs="Symbol"/>
      <w:b/>
      <w:i w:val="0"/>
      <w:sz w:val="24"/>
    </w:rPr>
  </w:style>
  <w:style w:type="character" w:customStyle="1" w:styleId="WW8Num11z0">
    <w:name w:val="WW8Num11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12z0">
    <w:name w:val="WW8Num12z0"/>
    <w:rsid w:val="00A6385C"/>
    <w:rPr>
      <w:rFonts w:ascii="Symbol" w:hAnsi="Symbol" w:cs="Symbol"/>
      <w:b/>
      <w:i w:val="0"/>
      <w:sz w:val="24"/>
    </w:rPr>
  </w:style>
  <w:style w:type="character" w:customStyle="1" w:styleId="WW8Num13z0">
    <w:name w:val="WW8Num13z0"/>
    <w:rsid w:val="00A6385C"/>
    <w:rPr>
      <w:b w:val="0"/>
    </w:rPr>
  </w:style>
  <w:style w:type="character" w:customStyle="1" w:styleId="WW8Num16z0">
    <w:name w:val="WW8Num16z0"/>
    <w:rsid w:val="00A6385C"/>
    <w:rPr>
      <w:b w:val="0"/>
    </w:rPr>
  </w:style>
  <w:style w:type="character" w:customStyle="1" w:styleId="Domylnaczcionkaakapitu5">
    <w:name w:val="Domyślna czcionka akapitu5"/>
    <w:rsid w:val="00A6385C"/>
  </w:style>
  <w:style w:type="character" w:customStyle="1" w:styleId="Domylnaczcionkaakapitu4">
    <w:name w:val="Domyślna czcionka akapitu4"/>
    <w:rsid w:val="00A6385C"/>
  </w:style>
  <w:style w:type="character" w:customStyle="1" w:styleId="Domylnaczcionkaakapitu3">
    <w:name w:val="Domyślna czcionka akapitu3"/>
    <w:rsid w:val="00A6385C"/>
  </w:style>
  <w:style w:type="character" w:customStyle="1" w:styleId="Domylnaczcionkaakapitu2">
    <w:name w:val="Domyślna czcionka akapitu2"/>
    <w:rsid w:val="00A6385C"/>
  </w:style>
  <w:style w:type="character" w:customStyle="1" w:styleId="WW8Num7z1">
    <w:name w:val="WW8Num7z1"/>
    <w:rsid w:val="00A6385C"/>
    <w:rPr>
      <w:rFonts w:ascii="Courier New" w:hAnsi="Courier New" w:cs="Courier New"/>
      <w:color w:val="auto"/>
    </w:rPr>
  </w:style>
  <w:style w:type="character" w:customStyle="1" w:styleId="WW8Num7z2">
    <w:name w:val="WW8Num7z2"/>
    <w:rsid w:val="00A6385C"/>
    <w:rPr>
      <w:rFonts w:ascii="Wingdings" w:hAnsi="Wingdings" w:cs="Times New Roman"/>
    </w:rPr>
  </w:style>
  <w:style w:type="character" w:customStyle="1" w:styleId="WW8Num7z3">
    <w:name w:val="WW8Num7z3"/>
    <w:rsid w:val="00A6385C"/>
    <w:rPr>
      <w:rFonts w:ascii="Symbol" w:hAnsi="Symbol" w:cs="Times New Roman"/>
    </w:rPr>
  </w:style>
  <w:style w:type="character" w:customStyle="1" w:styleId="WW8Num7z4">
    <w:name w:val="WW8Num7z4"/>
    <w:rsid w:val="00A6385C"/>
    <w:rPr>
      <w:rFonts w:ascii="Courier New" w:hAnsi="Courier New" w:cs="Courier New"/>
    </w:rPr>
  </w:style>
  <w:style w:type="character" w:customStyle="1" w:styleId="WW8Num8z1">
    <w:name w:val="WW8Num8z1"/>
    <w:rsid w:val="00A6385C"/>
    <w:rPr>
      <w:rFonts w:ascii="Courier New" w:hAnsi="Courier New" w:cs="Courier New"/>
    </w:rPr>
  </w:style>
  <w:style w:type="character" w:customStyle="1" w:styleId="WW8Num8z2">
    <w:name w:val="WW8Num8z2"/>
    <w:rsid w:val="00A6385C"/>
    <w:rPr>
      <w:rFonts w:ascii="Wingdings" w:hAnsi="Wingdings" w:cs="Wingdings"/>
    </w:rPr>
  </w:style>
  <w:style w:type="character" w:customStyle="1" w:styleId="WW8Num9z0">
    <w:name w:val="WW8Num9z0"/>
    <w:rsid w:val="00A6385C"/>
    <w:rPr>
      <w:rFonts w:ascii="Symbol" w:hAnsi="Symbol" w:cs="Symbol"/>
    </w:rPr>
  </w:style>
  <w:style w:type="character" w:customStyle="1" w:styleId="WW8Num14z1">
    <w:name w:val="WW8Num14z1"/>
    <w:rsid w:val="00A6385C"/>
    <w:rPr>
      <w:strike w:val="0"/>
      <w:dstrike w:val="0"/>
    </w:rPr>
  </w:style>
  <w:style w:type="character" w:customStyle="1" w:styleId="WW8Num17z2">
    <w:name w:val="WW8Num17z2"/>
    <w:rsid w:val="00A6385C"/>
    <w:rPr>
      <w:rFonts w:ascii="Symbol" w:hAnsi="Symbol" w:cs="Symbol"/>
      <w:color w:val="auto"/>
    </w:rPr>
  </w:style>
  <w:style w:type="character" w:customStyle="1" w:styleId="WW8Num18z0">
    <w:name w:val="WW8Num18z0"/>
    <w:rsid w:val="00A6385C"/>
    <w:rPr>
      <w:rFonts w:ascii="Symbol" w:hAnsi="Symbol" w:cs="Times New Roman"/>
      <w:color w:val="auto"/>
    </w:rPr>
  </w:style>
  <w:style w:type="character" w:customStyle="1" w:styleId="WW8Num18z1">
    <w:name w:val="WW8Num18z1"/>
    <w:rsid w:val="00A6385C"/>
    <w:rPr>
      <w:rFonts w:ascii="Courier New" w:hAnsi="Courier New" w:cs="Courier New"/>
      <w:color w:val="auto"/>
    </w:rPr>
  </w:style>
  <w:style w:type="character" w:customStyle="1" w:styleId="WW8Num18z2">
    <w:name w:val="WW8Num18z2"/>
    <w:rsid w:val="00A6385C"/>
    <w:rPr>
      <w:rFonts w:ascii="Wingdings" w:hAnsi="Wingdings" w:cs="Times New Roman"/>
    </w:rPr>
  </w:style>
  <w:style w:type="character" w:customStyle="1" w:styleId="WW8Num18z3">
    <w:name w:val="WW8Num18z3"/>
    <w:rsid w:val="00A6385C"/>
    <w:rPr>
      <w:rFonts w:ascii="Symbol" w:hAnsi="Symbol" w:cs="Times New Roman"/>
    </w:rPr>
  </w:style>
  <w:style w:type="character" w:customStyle="1" w:styleId="WW8Num18z4">
    <w:name w:val="WW8Num18z4"/>
    <w:rsid w:val="00A6385C"/>
    <w:rPr>
      <w:rFonts w:ascii="Courier New" w:hAnsi="Courier New" w:cs="Courier New"/>
    </w:rPr>
  </w:style>
  <w:style w:type="character" w:customStyle="1" w:styleId="WW8Num19z1">
    <w:name w:val="WW8Num19z1"/>
    <w:rsid w:val="00A6385C"/>
    <w:rPr>
      <w:rFonts w:ascii="Times New Roman" w:hAnsi="Times New Roman" w:cs="Times New Roman"/>
    </w:rPr>
  </w:style>
  <w:style w:type="character" w:customStyle="1" w:styleId="WW8Num21z0">
    <w:name w:val="WW8Num21z0"/>
    <w:rsid w:val="00A6385C"/>
    <w:rPr>
      <w:rFonts w:cs="Times New Roman"/>
    </w:rPr>
  </w:style>
  <w:style w:type="character" w:customStyle="1" w:styleId="WW8Num23z0">
    <w:name w:val="WW8Num23z0"/>
    <w:rsid w:val="00A6385C"/>
    <w:rPr>
      <w:b w:val="0"/>
    </w:rPr>
  </w:style>
  <w:style w:type="character" w:customStyle="1" w:styleId="WW8Num24z0">
    <w:name w:val="WW8Num24z0"/>
    <w:rsid w:val="00A6385C"/>
    <w:rPr>
      <w:b w:val="0"/>
    </w:rPr>
  </w:style>
  <w:style w:type="character" w:customStyle="1" w:styleId="WW8Num24z1">
    <w:name w:val="WW8Num24z1"/>
    <w:rsid w:val="00A6385C"/>
    <w:rPr>
      <w:rFonts w:ascii="Symbol" w:hAnsi="Symbol" w:cs="Symbol"/>
    </w:rPr>
  </w:style>
  <w:style w:type="character" w:customStyle="1" w:styleId="WW8Num25z1">
    <w:name w:val="WW8Num25z1"/>
    <w:rsid w:val="00A6385C"/>
    <w:rPr>
      <w:rFonts w:ascii="Symbol" w:hAnsi="Symbol" w:cs="Symbol"/>
    </w:rPr>
  </w:style>
  <w:style w:type="character" w:customStyle="1" w:styleId="WW8Num26z0">
    <w:name w:val="WW8Num26z0"/>
    <w:rsid w:val="00A6385C"/>
    <w:rPr>
      <w:b w:val="0"/>
    </w:rPr>
  </w:style>
  <w:style w:type="character" w:customStyle="1" w:styleId="WW8Num26z1">
    <w:name w:val="WW8Num26z1"/>
    <w:rsid w:val="00A6385C"/>
    <w:rPr>
      <w:rFonts w:ascii="Symbol" w:hAnsi="Symbol" w:cs="Symbol"/>
    </w:rPr>
  </w:style>
  <w:style w:type="character" w:customStyle="1" w:styleId="WW8Num27z2">
    <w:name w:val="WW8Num27z2"/>
    <w:rsid w:val="00A6385C"/>
    <w:rPr>
      <w:rFonts w:ascii="Symbol" w:eastAsia="Times New Roman" w:hAnsi="Symbol" w:cs="Times New Roman"/>
    </w:rPr>
  </w:style>
  <w:style w:type="character" w:customStyle="1" w:styleId="WW8Num27z3">
    <w:name w:val="WW8Num27z3"/>
    <w:rsid w:val="00A6385C"/>
    <w:rPr>
      <w:rFonts w:ascii="Verdana" w:eastAsia="Times New Roman" w:hAnsi="Verdana" w:cs="Times New Roman"/>
    </w:rPr>
  </w:style>
  <w:style w:type="character" w:customStyle="1" w:styleId="WW8Num30z0">
    <w:name w:val="WW8Num30z0"/>
    <w:rsid w:val="00A6385C"/>
    <w:rPr>
      <w:rFonts w:ascii="Symbol" w:hAnsi="Symbol" w:cs="Symbol"/>
    </w:rPr>
  </w:style>
  <w:style w:type="character" w:customStyle="1" w:styleId="WW8Num30z1">
    <w:name w:val="WW8Num30z1"/>
    <w:rsid w:val="00A6385C"/>
    <w:rPr>
      <w:rFonts w:ascii="Courier New" w:hAnsi="Courier New" w:cs="Courier New"/>
    </w:rPr>
  </w:style>
  <w:style w:type="character" w:customStyle="1" w:styleId="WW8Num30z2">
    <w:name w:val="WW8Num30z2"/>
    <w:rsid w:val="00A6385C"/>
    <w:rPr>
      <w:rFonts w:ascii="Wingdings" w:hAnsi="Wingdings" w:cs="Wingdings"/>
    </w:rPr>
  </w:style>
  <w:style w:type="character" w:customStyle="1" w:styleId="WW8Num34z0">
    <w:name w:val="WW8Num34z0"/>
    <w:rsid w:val="00A6385C"/>
    <w:rPr>
      <w:b w:val="0"/>
    </w:rPr>
  </w:style>
  <w:style w:type="character" w:customStyle="1" w:styleId="WW8Num35z0">
    <w:name w:val="WW8Num35z0"/>
    <w:rsid w:val="00A6385C"/>
    <w:rPr>
      <w:rFonts w:eastAsia="Arial"/>
    </w:rPr>
  </w:style>
  <w:style w:type="character" w:customStyle="1" w:styleId="WW8Num36z0">
    <w:name w:val="WW8Num36z0"/>
    <w:rsid w:val="00A6385C"/>
    <w:rPr>
      <w:rFonts w:ascii="Symbol" w:hAnsi="Symbol" w:cs="Symbol"/>
    </w:rPr>
  </w:style>
  <w:style w:type="character" w:customStyle="1" w:styleId="WW8Num36z1">
    <w:name w:val="WW8Num36z1"/>
    <w:rsid w:val="00A6385C"/>
    <w:rPr>
      <w:rFonts w:ascii="Courier New" w:hAnsi="Courier New" w:cs="Courier New"/>
    </w:rPr>
  </w:style>
  <w:style w:type="character" w:customStyle="1" w:styleId="WW8Num36z2">
    <w:name w:val="WW8Num36z2"/>
    <w:rsid w:val="00A6385C"/>
    <w:rPr>
      <w:rFonts w:ascii="Wingdings" w:hAnsi="Wingdings" w:cs="Wingdings"/>
    </w:rPr>
  </w:style>
  <w:style w:type="character" w:customStyle="1" w:styleId="WW8Num37z0">
    <w:name w:val="WW8Num37z0"/>
    <w:rsid w:val="00A6385C"/>
    <w:rPr>
      <w:b w:val="0"/>
    </w:rPr>
  </w:style>
  <w:style w:type="character" w:customStyle="1" w:styleId="WW8Num38z0">
    <w:name w:val="WW8Num38z0"/>
    <w:rsid w:val="00A6385C"/>
    <w:rPr>
      <w:b w:val="0"/>
    </w:rPr>
  </w:style>
  <w:style w:type="character" w:customStyle="1" w:styleId="WW8Num39z0">
    <w:name w:val="WW8Num39z0"/>
    <w:rsid w:val="00A6385C"/>
    <w:rPr>
      <w:b w:val="0"/>
    </w:rPr>
  </w:style>
  <w:style w:type="character" w:customStyle="1" w:styleId="WW8Num41z0">
    <w:name w:val="WW8Num41z0"/>
    <w:rsid w:val="00A6385C"/>
    <w:rPr>
      <w:b w:val="0"/>
    </w:rPr>
  </w:style>
  <w:style w:type="character" w:customStyle="1" w:styleId="WW8Num42z0">
    <w:name w:val="WW8Num42z0"/>
    <w:rsid w:val="00A6385C"/>
    <w:rPr>
      <w:rFonts w:ascii="Symbol" w:hAnsi="Symbol" w:cs="Symbol"/>
    </w:rPr>
  </w:style>
  <w:style w:type="character" w:customStyle="1" w:styleId="WW8Num45z0">
    <w:name w:val="WW8Num45z0"/>
    <w:rsid w:val="00A6385C"/>
    <w:rPr>
      <w:b w:val="0"/>
    </w:rPr>
  </w:style>
  <w:style w:type="character" w:customStyle="1" w:styleId="WW8Num45z1">
    <w:name w:val="WW8Num45z1"/>
    <w:rsid w:val="00A6385C"/>
    <w:rPr>
      <w:rFonts w:ascii="Symbol" w:hAnsi="Symbol" w:cs="Symbol"/>
    </w:rPr>
  </w:style>
  <w:style w:type="character" w:customStyle="1" w:styleId="WW8Num46z0">
    <w:name w:val="WW8Num46z0"/>
    <w:rsid w:val="00A6385C"/>
    <w:rPr>
      <w:rFonts w:ascii="Symbol" w:hAnsi="Symbol" w:cs="Symbol"/>
    </w:rPr>
  </w:style>
  <w:style w:type="character" w:customStyle="1" w:styleId="WW8Num46z2">
    <w:name w:val="WW8Num46z2"/>
    <w:rsid w:val="00A6385C"/>
    <w:rPr>
      <w:rFonts w:ascii="Wingdings" w:hAnsi="Wingdings" w:cs="Wingdings"/>
    </w:rPr>
  </w:style>
  <w:style w:type="character" w:customStyle="1" w:styleId="WW8Num46z4">
    <w:name w:val="WW8Num46z4"/>
    <w:rsid w:val="00A6385C"/>
    <w:rPr>
      <w:rFonts w:ascii="Courier New" w:hAnsi="Courier New" w:cs="Courier New"/>
    </w:rPr>
  </w:style>
  <w:style w:type="character" w:customStyle="1" w:styleId="WW8Num48z1">
    <w:name w:val="WW8Num48z1"/>
    <w:rsid w:val="00A6385C"/>
    <w:rPr>
      <w:rFonts w:ascii="Verdana" w:eastAsia="Times New Roman" w:hAnsi="Verdana" w:cs="Tahoma"/>
    </w:rPr>
  </w:style>
  <w:style w:type="character" w:customStyle="1" w:styleId="WW8Num49z0">
    <w:name w:val="WW8Num49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50z1">
    <w:name w:val="WW8Num50z1"/>
    <w:rsid w:val="00A6385C"/>
    <w:rPr>
      <w:rFonts w:ascii="Wingdings" w:hAnsi="Wingdings" w:cs="Wingdings"/>
    </w:rPr>
  </w:style>
  <w:style w:type="character" w:customStyle="1" w:styleId="WW8Num50z2">
    <w:name w:val="WW8Num50z2"/>
    <w:rsid w:val="00A6385C"/>
    <w:rPr>
      <w:spacing w:val="0"/>
      <w:position w:val="0"/>
      <w:sz w:val="24"/>
      <w:vertAlign w:val="baseline"/>
    </w:rPr>
  </w:style>
  <w:style w:type="character" w:customStyle="1" w:styleId="WW8Num51z0">
    <w:name w:val="WW8Num51z0"/>
    <w:rsid w:val="00A6385C"/>
    <w:rPr>
      <w:rFonts w:ascii="Wingdings" w:hAnsi="Wingdings" w:cs="Wingdings"/>
    </w:rPr>
  </w:style>
  <w:style w:type="character" w:customStyle="1" w:styleId="WW8Num51z1">
    <w:name w:val="WW8Num51z1"/>
    <w:rsid w:val="00A6385C"/>
    <w:rPr>
      <w:rFonts w:ascii="Courier New" w:hAnsi="Courier New" w:cs="Courier New"/>
    </w:rPr>
  </w:style>
  <w:style w:type="character" w:customStyle="1" w:styleId="WW8Num51z3">
    <w:name w:val="WW8Num51z3"/>
    <w:rsid w:val="00A6385C"/>
    <w:rPr>
      <w:rFonts w:ascii="Symbol" w:hAnsi="Symbol" w:cs="Symbol"/>
    </w:rPr>
  </w:style>
  <w:style w:type="character" w:customStyle="1" w:styleId="WW8Num52z0">
    <w:name w:val="WW8Num52z0"/>
    <w:rsid w:val="00A6385C"/>
    <w:rPr>
      <w:b w:val="0"/>
    </w:rPr>
  </w:style>
  <w:style w:type="character" w:customStyle="1" w:styleId="WW8Num53z0">
    <w:name w:val="WW8Num53z0"/>
    <w:rsid w:val="00A6385C"/>
    <w:rPr>
      <w:b/>
      <w:bCs/>
    </w:rPr>
  </w:style>
  <w:style w:type="character" w:customStyle="1" w:styleId="WW8Num54z1">
    <w:name w:val="WW8Num54z1"/>
    <w:rsid w:val="00A6385C"/>
    <w:rPr>
      <w:rFonts w:ascii="Times New Roman" w:eastAsia="Times New Roman" w:hAnsi="Times New Roman" w:cs="Times New Roman"/>
    </w:rPr>
  </w:style>
  <w:style w:type="character" w:customStyle="1" w:styleId="WW8Num57z0">
    <w:name w:val="WW8Num57z0"/>
    <w:rsid w:val="00A6385C"/>
    <w:rPr>
      <w:b w:val="0"/>
    </w:rPr>
  </w:style>
  <w:style w:type="character" w:customStyle="1" w:styleId="WW8Num57z1">
    <w:name w:val="WW8Num57z1"/>
    <w:rsid w:val="00A6385C"/>
    <w:rPr>
      <w:rFonts w:ascii="Symbol" w:hAnsi="Symbol" w:cs="Symbol"/>
    </w:rPr>
  </w:style>
  <w:style w:type="character" w:customStyle="1" w:styleId="WW8Num58z1">
    <w:name w:val="WW8Num58z1"/>
    <w:rsid w:val="00A6385C"/>
    <w:rPr>
      <w:rFonts w:ascii="Symbol" w:hAnsi="Symbol" w:cs="Symbol"/>
    </w:rPr>
  </w:style>
  <w:style w:type="character" w:customStyle="1" w:styleId="WW8Num68z0">
    <w:name w:val="WW8Num68z0"/>
    <w:rsid w:val="00A6385C"/>
    <w:rPr>
      <w:rFonts w:ascii="Symbol" w:hAnsi="Symbol" w:cs="Symbol"/>
    </w:rPr>
  </w:style>
  <w:style w:type="character" w:customStyle="1" w:styleId="WW8Num69z0">
    <w:name w:val="WW8Num69z0"/>
    <w:rsid w:val="00A6385C"/>
    <w:rPr>
      <w:rFonts w:ascii="Tahoma" w:hAnsi="Tahoma" w:cs="Tahoma"/>
      <w:b w:val="0"/>
      <w:i w:val="0"/>
      <w:sz w:val="20"/>
      <w:szCs w:val="20"/>
    </w:rPr>
  </w:style>
  <w:style w:type="character" w:customStyle="1" w:styleId="WW8Num73z0">
    <w:name w:val="WW8Num73z0"/>
    <w:rsid w:val="00A6385C"/>
    <w:rPr>
      <w:b w:val="0"/>
    </w:rPr>
  </w:style>
  <w:style w:type="character" w:customStyle="1" w:styleId="Domylnaczcionkaakapitu1">
    <w:name w:val="Domyślna czcionka akapitu1"/>
    <w:rsid w:val="00A6385C"/>
  </w:style>
  <w:style w:type="character" w:customStyle="1" w:styleId="Odwoaniedokomentarza1">
    <w:name w:val="Odwołanie do komentarza1"/>
    <w:rsid w:val="00A6385C"/>
    <w:rPr>
      <w:sz w:val="16"/>
      <w:szCs w:val="16"/>
    </w:rPr>
  </w:style>
  <w:style w:type="character" w:customStyle="1" w:styleId="content">
    <w:name w:val="content"/>
    <w:rsid w:val="00A6385C"/>
  </w:style>
  <w:style w:type="character" w:customStyle="1" w:styleId="Odwoaniedokomentarza2">
    <w:name w:val="Odwołanie do komentarza2"/>
    <w:rsid w:val="00A6385C"/>
    <w:rPr>
      <w:sz w:val="16"/>
      <w:szCs w:val="16"/>
    </w:rPr>
  </w:style>
  <w:style w:type="character" w:customStyle="1" w:styleId="Odwoaniedokomentarza3">
    <w:name w:val="Odwołanie do komentarza3"/>
    <w:rsid w:val="00A6385C"/>
    <w:rPr>
      <w:sz w:val="16"/>
      <w:szCs w:val="16"/>
    </w:rPr>
  </w:style>
  <w:style w:type="character" w:customStyle="1" w:styleId="TekstkomentarzaZnak1">
    <w:name w:val="Tekst komentarza Znak1"/>
    <w:rsid w:val="00A6385C"/>
    <w:rPr>
      <w:rFonts w:ascii="Garamond" w:hAnsi="Garamond" w:cs="Garamond"/>
    </w:rPr>
  </w:style>
  <w:style w:type="paragraph" w:customStyle="1" w:styleId="Nagwek50">
    <w:name w:val="Nagłówek5"/>
    <w:basedOn w:val="Normalny"/>
    <w:next w:val="Podtytu"/>
    <w:rsid w:val="00A6385C"/>
    <w:pPr>
      <w:suppressAutoHyphens/>
      <w:jc w:val="center"/>
    </w:pPr>
    <w:rPr>
      <w:b/>
      <w:szCs w:val="20"/>
      <w:lang w:eastAsia="zh-CN"/>
    </w:rPr>
  </w:style>
  <w:style w:type="paragraph" w:customStyle="1" w:styleId="Indeks">
    <w:name w:val="Indeks"/>
    <w:basedOn w:val="Normalny"/>
    <w:rsid w:val="00A6385C"/>
    <w:pPr>
      <w:suppressLineNumbers/>
      <w:suppressAutoHyphens/>
    </w:pPr>
    <w:rPr>
      <w:rFonts w:ascii="Garamond" w:hAnsi="Garamond" w:cs="Mangal"/>
      <w:sz w:val="26"/>
      <w:szCs w:val="16"/>
      <w:lang w:eastAsia="zh-CN"/>
    </w:rPr>
  </w:style>
  <w:style w:type="paragraph" w:customStyle="1" w:styleId="Nagwek40">
    <w:name w:val="Nagłówek4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4">
    <w:name w:val="Podpis4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30">
    <w:name w:val="Nagłówek3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Tekstpodstawowy310">
    <w:name w:val="Tekst podstawowy 31"/>
    <w:basedOn w:val="Normalny"/>
    <w:rsid w:val="00A6385C"/>
    <w:pPr>
      <w:suppressAutoHyphens/>
      <w:jc w:val="center"/>
    </w:pPr>
    <w:rPr>
      <w:rFonts w:ascii="Garamond" w:hAnsi="Garamond" w:cs="Garamond"/>
      <w:b/>
      <w:sz w:val="52"/>
      <w:szCs w:val="16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1">
    <w:name w:val="Nagłówek Znak1"/>
    <w:rsid w:val="00A6385C"/>
    <w:rPr>
      <w:lang w:eastAsia="zh-CN"/>
    </w:rPr>
  </w:style>
  <w:style w:type="character" w:customStyle="1" w:styleId="StopkaZnak1">
    <w:name w:val="Stopka Znak1"/>
    <w:rsid w:val="00A6385C"/>
    <w:rPr>
      <w:lang w:eastAsia="zh-CN"/>
    </w:rPr>
  </w:style>
  <w:style w:type="paragraph" w:customStyle="1" w:styleId="Tekstpodstawowy22">
    <w:name w:val="Tekst podstawowy 22"/>
    <w:basedOn w:val="Normalny"/>
    <w:rsid w:val="00A6385C"/>
    <w:pPr>
      <w:suppressAutoHyphens/>
      <w:jc w:val="both"/>
    </w:pPr>
    <w:rPr>
      <w:rFonts w:ascii="Tahoma" w:hAnsi="Tahoma" w:cs="Tahoma"/>
      <w:sz w:val="22"/>
      <w:szCs w:val="16"/>
      <w:lang w:eastAsia="zh-CN"/>
    </w:rPr>
  </w:style>
  <w:style w:type="paragraph" w:customStyle="1" w:styleId="Lista-kontynuacja1">
    <w:name w:val="Lista - kontynuacja1"/>
    <w:basedOn w:val="Normalny"/>
    <w:rsid w:val="00A6385C"/>
    <w:pPr>
      <w:suppressAutoHyphens/>
      <w:spacing w:after="120"/>
      <w:ind w:left="360"/>
    </w:pPr>
    <w:rPr>
      <w:rFonts w:ascii="Garamond" w:hAnsi="Garamond" w:cs="Garamond"/>
      <w:sz w:val="26"/>
      <w:szCs w:val="16"/>
      <w:lang w:eastAsia="zh-CN"/>
    </w:rPr>
  </w:style>
  <w:style w:type="paragraph" w:customStyle="1" w:styleId="Lista-kontynuacja21">
    <w:name w:val="Lista - kontynuacja 21"/>
    <w:basedOn w:val="Lista-kontynuacja1"/>
    <w:rsid w:val="00A6385C"/>
    <w:pPr>
      <w:numPr>
        <w:numId w:val="3"/>
      </w:numPr>
      <w:spacing w:after="160"/>
      <w:ind w:left="1080"/>
    </w:pPr>
    <w:rPr>
      <w:sz w:val="24"/>
      <w:szCs w:val="20"/>
    </w:rPr>
  </w:style>
  <w:style w:type="paragraph" w:customStyle="1" w:styleId="Tekstkomentarza1">
    <w:name w:val="Tekst komentarza1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A6385C"/>
    <w:pPr>
      <w:suppressAutoHyphens/>
      <w:spacing w:before="120" w:after="120"/>
    </w:pPr>
    <w:rPr>
      <w:b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A6385C"/>
    <w:pPr>
      <w:suppressAutoHyphens/>
      <w:ind w:firstLine="709"/>
      <w:jc w:val="both"/>
    </w:pPr>
    <w:rPr>
      <w:rFonts w:ascii="Tahoma" w:hAnsi="Tahoma" w:cs="Tahoma"/>
      <w:sz w:val="20"/>
      <w:szCs w:val="16"/>
      <w:lang w:eastAsia="zh-CN"/>
    </w:rPr>
  </w:style>
  <w:style w:type="character" w:customStyle="1" w:styleId="TekstkomentarzaZnak2">
    <w:name w:val="Tekst komentarza Znak2"/>
    <w:uiPriority w:val="99"/>
    <w:semiHidden/>
    <w:rsid w:val="00A6385C"/>
    <w:rPr>
      <w:rFonts w:ascii="Garamond" w:hAnsi="Garamond" w:cs="Garamond"/>
      <w:lang w:eastAsia="zh-CN"/>
    </w:rPr>
  </w:style>
  <w:style w:type="character" w:customStyle="1" w:styleId="TematkomentarzaZnak1">
    <w:name w:val="Temat komentarza Znak1"/>
    <w:rsid w:val="00A6385C"/>
    <w:rPr>
      <w:rFonts w:ascii="Garamond" w:hAnsi="Garamond" w:cs="Garamond"/>
      <w:b/>
      <w:bCs/>
      <w:lang w:eastAsia="zh-CN"/>
    </w:rPr>
  </w:style>
  <w:style w:type="paragraph" w:customStyle="1" w:styleId="Tekstpodstawowywcity310">
    <w:name w:val="Tekst podstawowy wcięty 31"/>
    <w:basedOn w:val="Normalny"/>
    <w:rsid w:val="00A6385C"/>
    <w:pPr>
      <w:tabs>
        <w:tab w:val="left" w:pos="567"/>
      </w:tabs>
      <w:suppressAutoHyphens/>
      <w:ind w:left="567" w:hanging="567"/>
      <w:jc w:val="both"/>
    </w:pPr>
    <w:rPr>
      <w:rFonts w:ascii="Tahoma" w:hAnsi="Tahoma" w:cs="Tahoma"/>
      <w:sz w:val="20"/>
      <w:szCs w:val="20"/>
      <w:lang w:eastAsia="zh-CN"/>
    </w:rPr>
  </w:style>
  <w:style w:type="paragraph" w:customStyle="1" w:styleId="Blockquote">
    <w:name w:val="Blockquote"/>
    <w:basedOn w:val="Normalny"/>
    <w:rsid w:val="00A6385C"/>
    <w:pPr>
      <w:widowControl w:val="0"/>
      <w:suppressAutoHyphens/>
      <w:spacing w:before="100" w:after="100"/>
      <w:ind w:left="360" w:right="360"/>
    </w:pPr>
    <w:rPr>
      <w:szCs w:val="16"/>
      <w:lang w:eastAsia="zh-CN"/>
    </w:rPr>
  </w:style>
  <w:style w:type="paragraph" w:customStyle="1" w:styleId="Mapadokumentu1">
    <w:name w:val="Mapa dokumentu1"/>
    <w:basedOn w:val="Normalny"/>
    <w:rsid w:val="00A6385C"/>
    <w:pPr>
      <w:shd w:val="clear" w:color="auto" w:fill="000080"/>
      <w:suppressAutoHyphens/>
    </w:pPr>
    <w:rPr>
      <w:rFonts w:ascii="Tahoma" w:hAnsi="Tahoma" w:cs="Tahoma"/>
      <w:sz w:val="26"/>
      <w:szCs w:val="16"/>
      <w:lang w:eastAsia="zh-CN"/>
    </w:rPr>
  </w:style>
  <w:style w:type="paragraph" w:customStyle="1" w:styleId="pkt">
    <w:name w:val="pkt"/>
    <w:basedOn w:val="Normalny"/>
    <w:rsid w:val="00A6385C"/>
    <w:pPr>
      <w:suppressAutoHyphens/>
      <w:spacing w:before="60" w:after="60"/>
      <w:ind w:left="851" w:hanging="295"/>
      <w:jc w:val="both"/>
    </w:pPr>
    <w:rPr>
      <w:szCs w:val="16"/>
      <w:lang w:eastAsia="zh-CN"/>
    </w:rPr>
  </w:style>
  <w:style w:type="paragraph" w:customStyle="1" w:styleId="pkt1">
    <w:name w:val="pkt1"/>
    <w:basedOn w:val="pkt"/>
    <w:rsid w:val="00A6385C"/>
    <w:pPr>
      <w:ind w:left="850" w:hanging="425"/>
    </w:pPr>
  </w:style>
  <w:style w:type="paragraph" w:customStyle="1" w:styleId="Zwykytekst1">
    <w:name w:val="Zwykły tekst1"/>
    <w:basedOn w:val="Normalny"/>
    <w:rsid w:val="00A6385C"/>
    <w:pPr>
      <w:suppressAutoHyphens/>
    </w:pPr>
    <w:rPr>
      <w:rFonts w:ascii="Courier New" w:hAnsi="Courier New" w:cs="Courier New"/>
      <w:sz w:val="20"/>
      <w:szCs w:val="16"/>
      <w:lang w:eastAsia="zh-CN"/>
    </w:rPr>
  </w:style>
  <w:style w:type="paragraph" w:customStyle="1" w:styleId="Normalny1">
    <w:name w:val="Normalny1"/>
    <w:rsid w:val="00A6385C"/>
    <w:pPr>
      <w:suppressAutoHyphens/>
      <w:spacing w:line="100" w:lineRule="atLeast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kstpodstawowy210">
    <w:name w:val="Tekst podstawowy 21"/>
    <w:basedOn w:val="Normalny"/>
    <w:rsid w:val="00A6385C"/>
    <w:pPr>
      <w:suppressAutoHyphens/>
      <w:jc w:val="both"/>
    </w:pPr>
    <w:rPr>
      <w:szCs w:val="20"/>
      <w:lang w:eastAsia="zh-CN"/>
    </w:rPr>
  </w:style>
  <w:style w:type="paragraph" w:customStyle="1" w:styleId="Zawartotabeli">
    <w:name w:val="Zawartość tabeli"/>
    <w:basedOn w:val="Normalny"/>
    <w:rsid w:val="00A6385C"/>
    <w:pPr>
      <w:widowControl w:val="0"/>
      <w:suppressLineNumbers/>
      <w:suppressAutoHyphens/>
    </w:pPr>
    <w:rPr>
      <w:rFonts w:ascii="Liberation Serif" w:eastAsia="Liberation Serif" w:hAnsi="Liberation Serif" w:cs="Lohit Hindi"/>
      <w:kern w:val="1"/>
      <w:lang w:eastAsia="zh-CN" w:bidi="hi-IN"/>
    </w:rPr>
  </w:style>
  <w:style w:type="paragraph" w:customStyle="1" w:styleId="Tekstkomentarza2">
    <w:name w:val="Tekst komentarza2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font5">
    <w:name w:val="font5"/>
    <w:basedOn w:val="Normalny"/>
    <w:rsid w:val="00A6385C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font6">
    <w:name w:val="font6"/>
    <w:basedOn w:val="Normalny"/>
    <w:rsid w:val="00A6385C"/>
    <w:pPr>
      <w:spacing w:before="100" w:beforeAutospacing="1" w:after="100" w:afterAutospacing="1"/>
    </w:pPr>
    <w:rPr>
      <w:rFonts w:ascii="Verdana" w:hAnsi="Verdana"/>
      <w:i/>
      <w:iCs/>
      <w:sz w:val="16"/>
      <w:szCs w:val="16"/>
    </w:rPr>
  </w:style>
  <w:style w:type="paragraph" w:customStyle="1" w:styleId="xl72">
    <w:name w:val="xl72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3">
    <w:name w:val="xl73"/>
    <w:basedOn w:val="Normalny"/>
    <w:rsid w:val="00A6385C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4">
    <w:name w:val="xl74"/>
    <w:basedOn w:val="Normalny"/>
    <w:rsid w:val="00A6385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5">
    <w:name w:val="xl75"/>
    <w:basedOn w:val="Normalny"/>
    <w:rsid w:val="00A6385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6">
    <w:name w:val="xl76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8">
    <w:name w:val="xl78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9">
    <w:name w:val="xl79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0">
    <w:name w:val="xl80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81">
    <w:name w:val="xl8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2">
    <w:name w:val="xl8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3">
    <w:name w:val="xl83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4">
    <w:name w:val="xl84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5">
    <w:name w:val="xl8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6">
    <w:name w:val="xl8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7">
    <w:name w:val="xl8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88">
    <w:name w:val="xl8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9">
    <w:name w:val="xl8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0">
    <w:name w:val="xl9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1">
    <w:name w:val="xl9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2">
    <w:name w:val="xl9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93">
    <w:name w:val="xl9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4">
    <w:name w:val="xl9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5">
    <w:name w:val="xl9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6">
    <w:name w:val="xl9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7">
    <w:name w:val="xl9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8">
    <w:name w:val="xl9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9">
    <w:name w:val="xl9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0">
    <w:name w:val="xl10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1">
    <w:name w:val="xl101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2">
    <w:name w:val="xl102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3">
    <w:name w:val="xl10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4">
    <w:name w:val="xl10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5">
    <w:name w:val="xl10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6">
    <w:name w:val="xl106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7">
    <w:name w:val="xl107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8">
    <w:name w:val="xl10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9">
    <w:name w:val="xl1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0">
    <w:name w:val="xl110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1">
    <w:name w:val="xl11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2">
    <w:name w:val="xl11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3">
    <w:name w:val="xl113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4">
    <w:name w:val="xl11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5">
    <w:name w:val="xl11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6">
    <w:name w:val="xl116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7">
    <w:name w:val="xl117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8">
    <w:name w:val="xl11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9">
    <w:name w:val="xl119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0">
    <w:name w:val="xl12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1">
    <w:name w:val="xl12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2">
    <w:name w:val="xl122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3">
    <w:name w:val="xl12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4">
    <w:name w:val="xl12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5">
    <w:name w:val="xl12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6">
    <w:name w:val="xl12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7">
    <w:name w:val="xl127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8">
    <w:name w:val="xl12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9">
    <w:name w:val="xl12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0">
    <w:name w:val="xl13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1">
    <w:name w:val="xl131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2">
    <w:name w:val="xl132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3">
    <w:name w:val="xl133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4">
    <w:name w:val="xl13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5">
    <w:name w:val="xl13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6">
    <w:name w:val="xl13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7">
    <w:name w:val="xl137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8">
    <w:name w:val="xl138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9">
    <w:name w:val="xl13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40">
    <w:name w:val="xl14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1">
    <w:name w:val="xl14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2">
    <w:name w:val="xl14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3">
    <w:name w:val="xl143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4">
    <w:name w:val="xl14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5">
    <w:name w:val="xl14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6">
    <w:name w:val="xl146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7">
    <w:name w:val="xl147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48">
    <w:name w:val="xl148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9">
    <w:name w:val="xl14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0">
    <w:name w:val="xl15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1">
    <w:name w:val="xl15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2">
    <w:name w:val="xl15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3">
    <w:name w:val="xl15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4">
    <w:name w:val="xl15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5">
    <w:name w:val="xl155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6">
    <w:name w:val="xl15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7">
    <w:name w:val="xl15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8">
    <w:name w:val="xl15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59">
    <w:name w:val="xl15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60">
    <w:name w:val="xl160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1">
    <w:name w:val="xl161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2">
    <w:name w:val="xl162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3">
    <w:name w:val="xl16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4">
    <w:name w:val="xl164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5">
    <w:name w:val="xl165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6">
    <w:name w:val="xl16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7">
    <w:name w:val="xl167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8">
    <w:name w:val="xl16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9">
    <w:name w:val="xl169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0">
    <w:name w:val="xl17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1">
    <w:name w:val="xl171"/>
    <w:basedOn w:val="Normalny"/>
    <w:rsid w:val="00A6385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2">
    <w:name w:val="xl172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3">
    <w:name w:val="xl173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4">
    <w:name w:val="xl174"/>
    <w:basedOn w:val="Normalny"/>
    <w:rsid w:val="00A6385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5">
    <w:name w:val="xl175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6">
    <w:name w:val="xl176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7">
    <w:name w:val="xl1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8">
    <w:name w:val="xl178"/>
    <w:basedOn w:val="Normalny"/>
    <w:rsid w:val="00A6385C"/>
    <w:pPr>
      <w:pBdr>
        <w:top w:val="double" w:sz="6" w:space="0" w:color="000000"/>
        <w:bottom w:val="double" w:sz="6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9">
    <w:name w:val="xl179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0">
    <w:name w:val="xl180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33CCCC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  <w:sz w:val="16"/>
      <w:szCs w:val="16"/>
    </w:rPr>
  </w:style>
  <w:style w:type="paragraph" w:customStyle="1" w:styleId="xl181">
    <w:name w:val="xl18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2">
    <w:name w:val="xl182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3">
    <w:name w:val="xl183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4">
    <w:name w:val="xl184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85">
    <w:name w:val="xl185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6">
    <w:name w:val="xl186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7">
    <w:name w:val="xl187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8">
    <w:name w:val="xl188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9">
    <w:name w:val="xl189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0">
    <w:name w:val="xl190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1">
    <w:name w:val="xl19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2">
    <w:name w:val="xl19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CCFFFF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3">
    <w:name w:val="xl19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4">
    <w:name w:val="xl19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5">
    <w:name w:val="xl19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6">
    <w:name w:val="xl19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7">
    <w:name w:val="xl197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8">
    <w:name w:val="xl19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9">
    <w:name w:val="xl19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000000"/>
    </w:rPr>
  </w:style>
  <w:style w:type="paragraph" w:customStyle="1" w:styleId="xl200">
    <w:name w:val="xl200"/>
    <w:basedOn w:val="Normalny"/>
    <w:rsid w:val="00A6385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1">
    <w:name w:val="xl201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2">
    <w:name w:val="xl202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3">
    <w:name w:val="xl20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4">
    <w:name w:val="xl20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5">
    <w:name w:val="xl20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6">
    <w:name w:val="xl20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7">
    <w:name w:val="xl20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08">
    <w:name w:val="xl208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9">
    <w:name w:val="xl2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0">
    <w:name w:val="xl210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1">
    <w:name w:val="xl211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2">
    <w:name w:val="xl212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3">
    <w:name w:val="xl213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4">
    <w:name w:val="xl214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15">
    <w:name w:val="xl215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6">
    <w:name w:val="xl216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217">
    <w:name w:val="xl217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18">
    <w:name w:val="xl218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9">
    <w:name w:val="xl219"/>
    <w:basedOn w:val="Normalny"/>
    <w:rsid w:val="00A638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0">
    <w:name w:val="xl220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1">
    <w:name w:val="xl221"/>
    <w:basedOn w:val="Normalny"/>
    <w:rsid w:val="00A6385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2">
    <w:name w:val="xl222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3">
    <w:name w:val="xl22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4">
    <w:name w:val="xl22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5">
    <w:name w:val="xl22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6">
    <w:name w:val="xl22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7">
    <w:name w:val="xl22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8">
    <w:name w:val="xl22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9">
    <w:name w:val="xl229"/>
    <w:basedOn w:val="Normalny"/>
    <w:rsid w:val="00A6385C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0">
    <w:name w:val="xl230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1">
    <w:name w:val="xl231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2">
    <w:name w:val="xl232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3">
    <w:name w:val="xl233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4">
    <w:name w:val="xl234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5">
    <w:name w:val="xl235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6">
    <w:name w:val="xl236"/>
    <w:basedOn w:val="Normalny"/>
    <w:rsid w:val="00A6385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7">
    <w:name w:val="xl237"/>
    <w:basedOn w:val="Normalny"/>
    <w:rsid w:val="00A6385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8">
    <w:name w:val="xl238"/>
    <w:basedOn w:val="Normalny"/>
    <w:rsid w:val="00A6385C"/>
    <w:pP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39">
    <w:name w:val="xl239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40">
    <w:name w:val="xl240"/>
    <w:basedOn w:val="Normalny"/>
    <w:rsid w:val="00A638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1">
    <w:name w:val="xl24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2">
    <w:name w:val="xl242"/>
    <w:basedOn w:val="Normalny"/>
    <w:rsid w:val="00A6385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3">
    <w:name w:val="xl243"/>
    <w:basedOn w:val="Normalny"/>
    <w:rsid w:val="00A638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8"/>
      <w:szCs w:val="18"/>
    </w:rPr>
  </w:style>
  <w:style w:type="paragraph" w:customStyle="1" w:styleId="Akapitzlist2">
    <w:name w:val="Akapit z listą2"/>
    <w:basedOn w:val="Normalny"/>
    <w:rsid w:val="004B42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20">
    <w:name w:val="Akapit z listą2"/>
    <w:basedOn w:val="Normalny"/>
    <w:rsid w:val="003D51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582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821D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FD5308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customStyle="1" w:styleId="western">
    <w:name w:val="western"/>
    <w:basedOn w:val="Normalny"/>
    <w:rsid w:val="00FD5308"/>
    <w:pPr>
      <w:spacing w:before="100" w:beforeAutospacing="1" w:after="100" w:afterAutospacing="1" w:line="340" w:lineRule="atLeast"/>
      <w:ind w:right="-590"/>
    </w:pPr>
    <w:rPr>
      <w:sz w:val="28"/>
      <w:szCs w:val="28"/>
    </w:rPr>
  </w:style>
  <w:style w:type="paragraph" w:customStyle="1" w:styleId="Textbody">
    <w:name w:val="Text body"/>
    <w:basedOn w:val="Normalny"/>
    <w:rsid w:val="00FD5308"/>
    <w:pPr>
      <w:widowControl w:val="0"/>
      <w:autoSpaceDN w:val="0"/>
      <w:spacing w:before="9" w:line="360" w:lineRule="atLeast"/>
      <w:jc w:val="both"/>
      <w:textAlignment w:val="baseline"/>
    </w:pPr>
    <w:rPr>
      <w:kern w:val="3"/>
      <w:sz w:val="28"/>
      <w:szCs w:val="20"/>
      <w:lang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7667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EC23B-9D32-4569-AA5A-F916928E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406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19</vt:lpstr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19</dc:title>
  <dc:subject/>
  <dc:creator>Mateusz</dc:creator>
  <cp:keywords/>
  <cp:lastModifiedBy>Mateusz Banaś</cp:lastModifiedBy>
  <cp:revision>16</cp:revision>
  <cp:lastPrinted>2026-04-22T09:36:00Z</cp:lastPrinted>
  <dcterms:created xsi:type="dcterms:W3CDTF">2025-05-09T08:45:00Z</dcterms:created>
  <dcterms:modified xsi:type="dcterms:W3CDTF">2026-04-22T09:36:00Z</dcterms:modified>
</cp:coreProperties>
</file>